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71CF1" w14:textId="77777777" w:rsidR="00183F34" w:rsidRPr="00B46BA3" w:rsidRDefault="00BE1667" w:rsidP="00183F34">
      <w:pPr>
        <w:jc w:val="center"/>
        <w:rPr>
          <w:rFonts w:ascii="Calibri" w:hAnsi="Calibri" w:cs="Calibri"/>
          <w:smallCaps/>
          <w:sz w:val="20"/>
        </w:rPr>
      </w:pPr>
      <w:r>
        <w:rPr>
          <w:rFonts w:ascii="Calibri" w:eastAsia="Batang" w:hAnsi="Calibri" w:cs="Arial"/>
          <w:noProof/>
          <w:sz w:val="20"/>
        </w:rPr>
        <w:drawing>
          <wp:inline distT="0" distB="0" distL="0" distR="0" wp14:anchorId="2A60A908" wp14:editId="59416B60">
            <wp:extent cx="1466850" cy="1219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E0B31" w14:textId="0387A1C6" w:rsidR="00E469E9" w:rsidRDefault="00D64084" w:rsidP="00E469E9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  <w:szCs w:val="24"/>
        </w:rPr>
      </w:pPr>
      <w:r w:rsidRPr="00EA7224">
        <w:rPr>
          <w:rFonts w:eastAsia="Batang"/>
          <w:b/>
          <w:smallCaps/>
          <w:color w:val="333399"/>
          <w:szCs w:val="24"/>
        </w:rPr>
        <w:t>Direction</w:t>
      </w:r>
      <w:r w:rsidR="00183F34" w:rsidRPr="00EA7224">
        <w:rPr>
          <w:rFonts w:eastAsia="Batang"/>
          <w:b/>
          <w:smallCaps/>
          <w:color w:val="333399"/>
          <w:szCs w:val="24"/>
        </w:rPr>
        <w:t xml:space="preserve"> des Affaires Immobilières et du Patrimoine (</w:t>
      </w:r>
      <w:r w:rsidRPr="00EA7224">
        <w:rPr>
          <w:rFonts w:eastAsia="Batang"/>
          <w:b/>
          <w:smallCaps/>
          <w:color w:val="333399"/>
          <w:szCs w:val="24"/>
        </w:rPr>
        <w:t>D</w:t>
      </w:r>
      <w:r w:rsidR="00183F34" w:rsidRPr="00EA7224">
        <w:rPr>
          <w:rFonts w:eastAsia="Batang"/>
          <w:b/>
          <w:smallCaps/>
          <w:color w:val="333399"/>
          <w:szCs w:val="24"/>
        </w:rPr>
        <w:t>AIP)</w:t>
      </w:r>
      <w:r w:rsidR="00EA7224">
        <w:rPr>
          <w:rFonts w:eastAsia="Batang"/>
          <w:b/>
          <w:smallCaps/>
          <w:color w:val="333399"/>
          <w:szCs w:val="24"/>
        </w:rPr>
        <w:br/>
      </w:r>
      <w:r w:rsidR="00F97D47">
        <w:rPr>
          <w:rFonts w:eastAsia="Batang"/>
          <w:b/>
          <w:smallCaps/>
          <w:color w:val="333399"/>
          <w:szCs w:val="24"/>
        </w:rPr>
        <w:t xml:space="preserve">Département </w:t>
      </w:r>
      <w:r w:rsidR="00F97D47" w:rsidRPr="00A06460">
        <w:rPr>
          <w:rFonts w:eastAsia="Batang"/>
          <w:b/>
          <w:smallCaps/>
          <w:color w:val="333399"/>
          <w:szCs w:val="24"/>
        </w:rPr>
        <w:t>Génie Climatique</w:t>
      </w:r>
    </w:p>
    <w:p w14:paraId="021750EB" w14:textId="5387F766" w:rsidR="00EA7224" w:rsidRDefault="00EA7224" w:rsidP="00E469E9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  <w:szCs w:val="24"/>
        </w:rPr>
      </w:pPr>
    </w:p>
    <w:p w14:paraId="222AEE75" w14:textId="273E1C3D" w:rsidR="00EA7224" w:rsidRDefault="00EA7224" w:rsidP="00E469E9">
      <w:pPr>
        <w:pBdr>
          <w:top w:val="single" w:sz="4" w:space="1" w:color="auto"/>
        </w:pBdr>
        <w:jc w:val="center"/>
        <w:rPr>
          <w:rFonts w:eastAsia="Batang"/>
          <w:b/>
          <w:smallCaps/>
          <w:szCs w:val="24"/>
        </w:rPr>
      </w:pPr>
    </w:p>
    <w:p w14:paraId="14CE1F5D" w14:textId="4295E609" w:rsidR="00F2720A" w:rsidRDefault="00F2720A" w:rsidP="00E469E9">
      <w:pPr>
        <w:pBdr>
          <w:top w:val="single" w:sz="4" w:space="1" w:color="auto"/>
        </w:pBdr>
        <w:jc w:val="center"/>
        <w:rPr>
          <w:rFonts w:eastAsia="Batang"/>
          <w:b/>
          <w:smallCaps/>
          <w:szCs w:val="24"/>
        </w:rPr>
      </w:pPr>
    </w:p>
    <w:p w14:paraId="0BA6CA67" w14:textId="77777777" w:rsidR="00F2720A" w:rsidRPr="00EA7224" w:rsidRDefault="00F2720A" w:rsidP="00E469E9">
      <w:pPr>
        <w:pBdr>
          <w:top w:val="single" w:sz="4" w:space="1" w:color="auto"/>
        </w:pBdr>
        <w:jc w:val="center"/>
        <w:rPr>
          <w:rFonts w:eastAsia="Batang"/>
          <w:b/>
          <w:smallCaps/>
          <w:szCs w:val="24"/>
        </w:rPr>
      </w:pPr>
    </w:p>
    <w:tbl>
      <w:tblPr>
        <w:tblW w:w="963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3"/>
      </w:tblGrid>
      <w:tr w:rsidR="0081194A" w14:paraId="6554B33B" w14:textId="77777777" w:rsidTr="0081194A">
        <w:trPr>
          <w:trHeight w:val="2175"/>
        </w:trPr>
        <w:tc>
          <w:tcPr>
            <w:tcW w:w="9633" w:type="dxa"/>
          </w:tcPr>
          <w:p w14:paraId="3784C662" w14:textId="77777777" w:rsidR="0081194A" w:rsidRPr="00EA7224" w:rsidRDefault="0081194A" w:rsidP="0081194A">
            <w:pPr>
              <w:ind w:left="-6"/>
              <w:rPr>
                <w:rFonts w:eastAsia="Batang"/>
                <w:sz w:val="16"/>
                <w:szCs w:val="24"/>
              </w:rPr>
            </w:pPr>
          </w:p>
          <w:p w14:paraId="7BBB5FE9" w14:textId="77777777" w:rsidR="0081194A" w:rsidRPr="00EA7224" w:rsidRDefault="0081194A" w:rsidP="0081194A">
            <w:pPr>
              <w:jc w:val="center"/>
              <w:rPr>
                <w:b/>
                <w:bCs/>
                <w:iCs/>
                <w:caps/>
                <w:color w:val="333399"/>
                <w:sz w:val="16"/>
                <w:szCs w:val="16"/>
                <w:lang w:eastAsia="ar-SA"/>
              </w:rPr>
            </w:pPr>
          </w:p>
          <w:p w14:paraId="5A2759A2" w14:textId="77777777" w:rsidR="00157F42" w:rsidRPr="00157F42" w:rsidRDefault="00157F42" w:rsidP="00157F42">
            <w:pPr>
              <w:jc w:val="center"/>
              <w:rPr>
                <w:b/>
                <w:bCs/>
                <w:iCs/>
                <w:caps/>
                <w:color w:val="333399"/>
                <w:sz w:val="28"/>
                <w:szCs w:val="32"/>
                <w:lang w:val="fr-CA" w:eastAsia="ar-SA"/>
              </w:rPr>
            </w:pPr>
            <w:r w:rsidRPr="00157F42">
              <w:rPr>
                <w:b/>
                <w:bCs/>
                <w:iCs/>
                <w:caps/>
                <w:color w:val="333399"/>
                <w:sz w:val="28"/>
                <w:szCs w:val="32"/>
                <w:lang w:val="fr-CA" w:eastAsia="ar-SA"/>
              </w:rPr>
              <w:t>MAINTENANCE DE LA CENTRALE d’AIR COMPRIME DU PALAIS BOURBON (ASSEMBLEE NATIONALE)</w:t>
            </w:r>
          </w:p>
          <w:p w14:paraId="32A68188" w14:textId="77777777" w:rsidR="00157F42" w:rsidRPr="00157F42" w:rsidRDefault="00157F42" w:rsidP="00157F42">
            <w:pPr>
              <w:jc w:val="center"/>
              <w:rPr>
                <w:b/>
                <w:bCs/>
                <w:iCs/>
                <w:caps/>
                <w:color w:val="333399"/>
                <w:sz w:val="28"/>
                <w:szCs w:val="32"/>
                <w:lang w:eastAsia="ar-SA"/>
              </w:rPr>
            </w:pPr>
          </w:p>
          <w:p w14:paraId="1CDBED79" w14:textId="77777777" w:rsidR="00406019" w:rsidRPr="00406019" w:rsidRDefault="00406019" w:rsidP="00406019">
            <w:pPr>
              <w:jc w:val="center"/>
              <w:rPr>
                <w:b/>
                <w:bCs/>
                <w:iCs/>
                <w:caps/>
                <w:color w:val="333399"/>
                <w:sz w:val="28"/>
                <w:szCs w:val="32"/>
                <w:lang w:eastAsia="ar-SA"/>
              </w:rPr>
            </w:pPr>
            <w:r w:rsidRPr="00406019">
              <w:rPr>
                <w:b/>
                <w:bCs/>
                <w:iCs/>
                <w:caps/>
                <w:color w:val="333399"/>
                <w:sz w:val="28"/>
                <w:szCs w:val="32"/>
                <w:lang w:eastAsia="ar-SA"/>
              </w:rPr>
              <w:t>Accord-cadre 26M015</w:t>
            </w:r>
          </w:p>
          <w:p w14:paraId="17565056" w14:textId="58A24547" w:rsidR="0081194A" w:rsidRDefault="0081194A" w:rsidP="00960F64">
            <w:pPr>
              <w:ind w:left="-6"/>
              <w:jc w:val="center"/>
              <w:rPr>
                <w:rFonts w:eastAsia="Batang"/>
                <w:sz w:val="16"/>
                <w:szCs w:val="24"/>
              </w:rPr>
            </w:pPr>
          </w:p>
        </w:tc>
      </w:tr>
    </w:tbl>
    <w:p w14:paraId="1B07280F" w14:textId="77777777" w:rsidR="00F2720A" w:rsidRPr="00A37332" w:rsidRDefault="00F2720A" w:rsidP="00E01C90">
      <w:pPr>
        <w:jc w:val="center"/>
        <w:rPr>
          <w:b/>
          <w:sz w:val="36"/>
          <w:szCs w:val="36"/>
        </w:rPr>
      </w:pPr>
    </w:p>
    <w:p w14:paraId="18DD14F2" w14:textId="360A0E1E" w:rsidR="00A37332" w:rsidRPr="00A37332" w:rsidRDefault="00A37332" w:rsidP="00A37332">
      <w:pPr>
        <w:suppressAutoHyphens/>
        <w:jc w:val="center"/>
        <w:rPr>
          <w:b/>
          <w:bCs/>
          <w:caps/>
          <w:color w:val="333399"/>
          <w:sz w:val="36"/>
          <w:szCs w:val="36"/>
          <w:lang w:eastAsia="ar-SA"/>
        </w:rPr>
      </w:pPr>
      <w:r w:rsidRPr="00A37332">
        <w:rPr>
          <w:b/>
          <w:bCs/>
          <w:caps/>
          <w:color w:val="333399"/>
          <w:sz w:val="36"/>
          <w:szCs w:val="36"/>
          <w:lang w:eastAsia="ar-SA"/>
        </w:rPr>
        <w:t>CA</w:t>
      </w:r>
      <w:r w:rsidR="00D8075E">
        <w:rPr>
          <w:b/>
          <w:bCs/>
          <w:caps/>
          <w:color w:val="333399"/>
          <w:sz w:val="36"/>
          <w:szCs w:val="36"/>
          <w:lang w:eastAsia="ar-SA"/>
        </w:rPr>
        <w:t>dre</w:t>
      </w:r>
      <w:r w:rsidRPr="00A37332">
        <w:rPr>
          <w:b/>
          <w:bCs/>
          <w:caps/>
          <w:color w:val="333399"/>
          <w:sz w:val="36"/>
          <w:szCs w:val="36"/>
          <w:lang w:eastAsia="ar-SA"/>
        </w:rPr>
        <w:t xml:space="preserve"> DE RÉPONSE TECHNIQUE (CRT)</w:t>
      </w:r>
    </w:p>
    <w:p w14:paraId="747955B0" w14:textId="583B791B" w:rsidR="00A37332" w:rsidRDefault="00A37332" w:rsidP="00A37332">
      <w:pPr>
        <w:suppressAutoHyphens/>
        <w:jc w:val="center"/>
        <w:rPr>
          <w:b/>
          <w:bCs/>
          <w:caps/>
          <w:color w:val="333399"/>
          <w:sz w:val="36"/>
          <w:szCs w:val="36"/>
          <w:lang w:eastAsia="ar-SA"/>
        </w:rPr>
      </w:pPr>
    </w:p>
    <w:p w14:paraId="7CA1F58B" w14:textId="77777777" w:rsidR="00A37332" w:rsidRPr="00A37332" w:rsidRDefault="00A37332" w:rsidP="00A37332">
      <w:pPr>
        <w:suppressAutoHyphens/>
        <w:jc w:val="center"/>
        <w:rPr>
          <w:b/>
          <w:bCs/>
          <w:caps/>
          <w:color w:val="333399"/>
          <w:sz w:val="36"/>
          <w:szCs w:val="36"/>
          <w:lang w:eastAsia="ar-SA"/>
        </w:rPr>
      </w:pPr>
    </w:p>
    <w:p w14:paraId="6DD92F9B" w14:textId="21D4DE28" w:rsidR="00A37332" w:rsidRPr="00A37332" w:rsidRDefault="00A37332" w:rsidP="00A37332">
      <w:pPr>
        <w:suppressAutoHyphens/>
        <w:jc w:val="center"/>
        <w:rPr>
          <w:b/>
          <w:bCs/>
          <w:caps/>
          <w:color w:val="333399"/>
          <w:sz w:val="28"/>
          <w:szCs w:val="36"/>
          <w:lang w:eastAsia="ar-SA"/>
        </w:rPr>
      </w:pPr>
      <w:r>
        <w:rPr>
          <w:b/>
          <w:bCs/>
          <w:caps/>
          <w:color w:val="333399"/>
          <w:sz w:val="28"/>
          <w:szCs w:val="36"/>
          <w:lang w:eastAsia="ar-SA"/>
        </w:rPr>
        <w:t>(</w:t>
      </w:r>
      <w:r w:rsidRPr="00A37332">
        <w:rPr>
          <w:b/>
          <w:bCs/>
          <w:caps/>
          <w:color w:val="333399"/>
          <w:sz w:val="28"/>
          <w:szCs w:val="36"/>
          <w:lang w:eastAsia="ar-SA"/>
        </w:rPr>
        <w:t xml:space="preserve">ANNEXE </w:t>
      </w:r>
      <w:r w:rsidR="00406019">
        <w:rPr>
          <w:b/>
          <w:bCs/>
          <w:caps/>
          <w:color w:val="333399"/>
          <w:sz w:val="28"/>
          <w:szCs w:val="36"/>
          <w:lang w:eastAsia="ar-SA"/>
        </w:rPr>
        <w:t>7</w:t>
      </w:r>
      <w:r w:rsidR="0081194A">
        <w:rPr>
          <w:b/>
          <w:bCs/>
          <w:caps/>
          <w:color w:val="333399"/>
          <w:sz w:val="28"/>
          <w:szCs w:val="36"/>
          <w:lang w:eastAsia="ar-SA"/>
        </w:rPr>
        <w:t xml:space="preserve"> </w:t>
      </w:r>
      <w:r w:rsidRPr="00A37332">
        <w:rPr>
          <w:b/>
          <w:bCs/>
          <w:caps/>
          <w:color w:val="333399"/>
          <w:sz w:val="28"/>
          <w:szCs w:val="36"/>
          <w:lang w:eastAsia="ar-SA"/>
        </w:rPr>
        <w:t>du RÈglement</w:t>
      </w:r>
      <w:r w:rsidR="00554ED5">
        <w:rPr>
          <w:b/>
          <w:bCs/>
          <w:caps/>
          <w:color w:val="333399"/>
          <w:sz w:val="28"/>
          <w:szCs w:val="36"/>
          <w:lang w:eastAsia="ar-SA"/>
        </w:rPr>
        <w:t xml:space="preserve"> DE CONSULTATION</w:t>
      </w:r>
      <w:r>
        <w:rPr>
          <w:b/>
          <w:bCs/>
          <w:caps/>
          <w:color w:val="333399"/>
          <w:sz w:val="28"/>
          <w:szCs w:val="36"/>
          <w:lang w:eastAsia="ar-SA"/>
        </w:rPr>
        <w:t>)</w:t>
      </w:r>
    </w:p>
    <w:p w14:paraId="40043216" w14:textId="77777777" w:rsidR="00A37332" w:rsidRPr="00A37332" w:rsidRDefault="00A37332" w:rsidP="00A37332">
      <w:pPr>
        <w:rPr>
          <w:sz w:val="28"/>
          <w:szCs w:val="36"/>
        </w:rPr>
      </w:pPr>
    </w:p>
    <w:p w14:paraId="1437541E" w14:textId="6EBE80F7" w:rsidR="00A37332" w:rsidRPr="00A37332" w:rsidRDefault="00A37332" w:rsidP="00A37332">
      <w:pPr>
        <w:rPr>
          <w:b/>
          <w:i/>
          <w:sz w:val="36"/>
          <w:szCs w:val="36"/>
        </w:rPr>
      </w:pPr>
    </w:p>
    <w:p w14:paraId="29A2BC72" w14:textId="77777777" w:rsidR="00A37332" w:rsidRDefault="00A37332" w:rsidP="00A37332">
      <w:pPr>
        <w:rPr>
          <w:b/>
          <w:i/>
        </w:rPr>
      </w:pPr>
      <w:r>
        <w:rPr>
          <w:b/>
          <w:i/>
        </w:rPr>
        <w:br w:type="page"/>
      </w:r>
    </w:p>
    <w:p w14:paraId="464299DB" w14:textId="77777777" w:rsidR="00EA7224" w:rsidRDefault="00EA7224" w:rsidP="00B725FD">
      <w:pPr>
        <w:jc w:val="center"/>
        <w:rPr>
          <w:rFonts w:eastAsia="Batang"/>
          <w:szCs w:val="24"/>
        </w:rPr>
      </w:pPr>
    </w:p>
    <w:p w14:paraId="15BB4CA2" w14:textId="77777777" w:rsidR="00EA7224" w:rsidRPr="00EA7224" w:rsidRDefault="00EA7224" w:rsidP="00B725FD">
      <w:pPr>
        <w:jc w:val="center"/>
        <w:rPr>
          <w:rFonts w:eastAsia="Batang"/>
          <w:szCs w:val="24"/>
        </w:rPr>
      </w:pPr>
    </w:p>
    <w:p w14:paraId="30D49F9F" w14:textId="38F6EC1D" w:rsidR="00F2720A" w:rsidRDefault="00F2720A" w:rsidP="00E01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</w:rPr>
      </w:pPr>
      <w:r>
        <w:rPr>
          <w:rFonts w:cs="Arial"/>
          <w:b/>
        </w:rPr>
        <w:t>AVERTISSEMENTS :</w:t>
      </w:r>
    </w:p>
    <w:p w14:paraId="67FC6D27" w14:textId="213735E9" w:rsidR="00F2720A" w:rsidRPr="00F2720A" w:rsidRDefault="00F2720A" w:rsidP="00E01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Arial" w:hAnsi="Arial" w:cs="Arial"/>
          <w:i/>
          <w:sz w:val="22"/>
          <w:szCs w:val="22"/>
        </w:rPr>
      </w:pPr>
      <w:r w:rsidRPr="00F2720A">
        <w:rPr>
          <w:rFonts w:ascii="Arial" w:hAnsi="Arial" w:cs="Arial"/>
          <w:i/>
          <w:sz w:val="22"/>
          <w:szCs w:val="22"/>
        </w:rPr>
        <w:t xml:space="preserve">Le présent document constitue le cadre que les </w:t>
      </w:r>
      <w:r w:rsidR="00B162D7">
        <w:rPr>
          <w:rFonts w:ascii="Arial" w:hAnsi="Arial" w:cs="Arial"/>
          <w:i/>
          <w:sz w:val="22"/>
          <w:szCs w:val="22"/>
        </w:rPr>
        <w:t>candidats</w:t>
      </w:r>
      <w:r w:rsidR="00B162D7" w:rsidRPr="00F2720A">
        <w:rPr>
          <w:rFonts w:ascii="Arial" w:hAnsi="Arial" w:cs="Arial"/>
          <w:i/>
          <w:sz w:val="22"/>
          <w:szCs w:val="22"/>
        </w:rPr>
        <w:t xml:space="preserve"> </w:t>
      </w:r>
      <w:r w:rsidRPr="00F2720A">
        <w:rPr>
          <w:rFonts w:ascii="Arial" w:hAnsi="Arial" w:cs="Arial"/>
          <w:i/>
          <w:sz w:val="22"/>
          <w:szCs w:val="22"/>
        </w:rPr>
        <w:t>doivent suivre pour la présentation de leur</w:t>
      </w:r>
      <w:r w:rsidR="00570846">
        <w:rPr>
          <w:rFonts w:ascii="Arial" w:hAnsi="Arial" w:cs="Arial"/>
          <w:i/>
          <w:sz w:val="22"/>
          <w:szCs w:val="22"/>
        </w:rPr>
        <w:t xml:space="preserve"> offre</w:t>
      </w:r>
      <w:r w:rsidRPr="00F2720A">
        <w:rPr>
          <w:rFonts w:ascii="Arial" w:hAnsi="Arial" w:cs="Arial"/>
          <w:i/>
          <w:sz w:val="22"/>
          <w:szCs w:val="22"/>
        </w:rPr>
        <w:t>.</w:t>
      </w:r>
    </w:p>
    <w:p w14:paraId="59F45B91" w14:textId="1FC01AE7" w:rsidR="00F2720A" w:rsidRPr="00E01C90" w:rsidRDefault="00F2720A" w:rsidP="00E01C90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E01C90">
        <w:rPr>
          <w:rFonts w:ascii="Arial" w:hAnsi="Arial" w:cs="Arial"/>
          <w:b w:val="0"/>
          <w:bCs/>
          <w:sz w:val="22"/>
          <w:szCs w:val="22"/>
        </w:rPr>
        <w:t xml:space="preserve">De manière générale, le présent cadre de réponse </w:t>
      </w:r>
      <w:r w:rsidR="008C31A7">
        <w:rPr>
          <w:rFonts w:ascii="Arial" w:hAnsi="Arial" w:cs="Arial"/>
          <w:b w:val="0"/>
          <w:bCs/>
          <w:sz w:val="22"/>
          <w:szCs w:val="22"/>
        </w:rPr>
        <w:t xml:space="preserve">technique </w:t>
      </w:r>
      <w:r w:rsidRPr="00E01C90">
        <w:rPr>
          <w:rFonts w:ascii="Arial" w:hAnsi="Arial" w:cs="Arial"/>
          <w:b w:val="0"/>
          <w:bCs/>
          <w:sz w:val="22"/>
          <w:szCs w:val="22"/>
        </w:rPr>
        <w:t>renseigné comprend tous les éléments nécessaires à l’Assem</w:t>
      </w:r>
      <w:r w:rsidR="008C31A7">
        <w:rPr>
          <w:rFonts w:ascii="Arial" w:hAnsi="Arial" w:cs="Arial"/>
          <w:b w:val="0"/>
          <w:bCs/>
          <w:sz w:val="22"/>
          <w:szCs w:val="22"/>
        </w:rPr>
        <w:t>blée nationale pour évaluer l’offre</w:t>
      </w:r>
      <w:r w:rsidRPr="00E01C90">
        <w:rPr>
          <w:rFonts w:ascii="Arial" w:hAnsi="Arial" w:cs="Arial"/>
          <w:b w:val="0"/>
          <w:bCs/>
          <w:sz w:val="22"/>
          <w:szCs w:val="22"/>
        </w:rPr>
        <w:t xml:space="preserve"> conformément aux critères d’analyse mentionnés au règlement de consultation</w:t>
      </w:r>
      <w:r w:rsidR="00B162D7">
        <w:rPr>
          <w:rFonts w:ascii="Arial" w:hAnsi="Arial" w:cs="Arial"/>
          <w:b w:val="0"/>
          <w:bCs/>
          <w:sz w:val="22"/>
          <w:szCs w:val="22"/>
        </w:rPr>
        <w:t xml:space="preserve"> (annexe 2)</w:t>
      </w:r>
      <w:r w:rsidRPr="00E01C90">
        <w:rPr>
          <w:rFonts w:ascii="Arial" w:hAnsi="Arial" w:cs="Arial"/>
          <w:b w:val="0"/>
          <w:bCs/>
          <w:sz w:val="22"/>
          <w:szCs w:val="22"/>
        </w:rPr>
        <w:t>.</w:t>
      </w:r>
      <w:r w:rsidRPr="00E01C90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</w:p>
    <w:p w14:paraId="054B5549" w14:textId="4026B6B2" w:rsidR="00F2720A" w:rsidRPr="00E01C90" w:rsidRDefault="00F2720A" w:rsidP="00E01C90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Arial" w:hAnsi="Arial" w:cs="Arial"/>
          <w:b w:val="0"/>
          <w:sz w:val="22"/>
          <w:szCs w:val="22"/>
        </w:rPr>
      </w:pPr>
      <w:r w:rsidRPr="00E01C90">
        <w:rPr>
          <w:rFonts w:ascii="Arial" w:hAnsi="Arial" w:cs="Arial"/>
          <w:b w:val="0"/>
          <w:sz w:val="22"/>
          <w:szCs w:val="22"/>
        </w:rPr>
        <w:t xml:space="preserve">La liste des éléments ci-après constitue le cadre minimum de réponse attendu par </w:t>
      </w:r>
      <w:r w:rsidRPr="00E01C90">
        <w:rPr>
          <w:rFonts w:ascii="Arial" w:hAnsi="Arial" w:cs="Arial"/>
          <w:b w:val="0"/>
          <w:bCs/>
          <w:sz w:val="22"/>
          <w:szCs w:val="22"/>
        </w:rPr>
        <w:t>l’Assemblée</w:t>
      </w:r>
      <w:r w:rsidR="003E17F5">
        <w:rPr>
          <w:rFonts w:ascii="Arial" w:hAnsi="Arial" w:cs="Arial"/>
          <w:b w:val="0"/>
          <w:bCs/>
          <w:sz w:val="22"/>
          <w:szCs w:val="22"/>
        </w:rPr>
        <w:t> </w:t>
      </w:r>
      <w:r w:rsidRPr="00E01C90">
        <w:rPr>
          <w:rFonts w:ascii="Arial" w:hAnsi="Arial" w:cs="Arial"/>
          <w:b w:val="0"/>
          <w:bCs/>
          <w:sz w:val="22"/>
          <w:szCs w:val="22"/>
        </w:rPr>
        <w:t>nationale</w:t>
      </w:r>
      <w:r w:rsidRPr="00E01C90">
        <w:rPr>
          <w:rFonts w:ascii="Arial" w:hAnsi="Arial" w:cs="Arial"/>
          <w:b w:val="0"/>
          <w:sz w:val="22"/>
          <w:szCs w:val="22"/>
        </w:rPr>
        <w:t xml:space="preserve">. Il peut être complété par tout élément que le </w:t>
      </w:r>
      <w:r w:rsidR="00B162D7">
        <w:rPr>
          <w:rFonts w:ascii="Arial" w:hAnsi="Arial" w:cs="Arial"/>
          <w:b w:val="0"/>
          <w:sz w:val="22"/>
          <w:szCs w:val="22"/>
        </w:rPr>
        <w:t>candidat</w:t>
      </w:r>
      <w:r w:rsidR="00B162D7" w:rsidRPr="00E01C90">
        <w:rPr>
          <w:rFonts w:ascii="Arial" w:hAnsi="Arial" w:cs="Arial"/>
          <w:b w:val="0"/>
          <w:sz w:val="22"/>
          <w:szCs w:val="22"/>
        </w:rPr>
        <w:t xml:space="preserve"> </w:t>
      </w:r>
      <w:r w:rsidRPr="00E01C90">
        <w:rPr>
          <w:rFonts w:ascii="Arial" w:hAnsi="Arial" w:cs="Arial"/>
          <w:b w:val="0"/>
          <w:sz w:val="22"/>
          <w:szCs w:val="22"/>
        </w:rPr>
        <w:t>juge nécessaire</w:t>
      </w:r>
      <w:r w:rsidR="00376409">
        <w:rPr>
          <w:rFonts w:ascii="Arial" w:hAnsi="Arial" w:cs="Arial"/>
          <w:b w:val="0"/>
          <w:sz w:val="22"/>
          <w:szCs w:val="22"/>
        </w:rPr>
        <w:t xml:space="preserve"> à la bonne compréhension de son offre </w:t>
      </w:r>
      <w:r w:rsidR="00B162D7" w:rsidRPr="00E01C90">
        <w:rPr>
          <w:rFonts w:ascii="Arial" w:hAnsi="Arial" w:cs="Arial"/>
          <w:b w:val="0"/>
          <w:sz w:val="22"/>
          <w:szCs w:val="22"/>
        </w:rPr>
        <w:t>(annexes complémentaires : croquis, notes, minutes ou photographies</w:t>
      </w:r>
      <w:r w:rsidR="00B162D7">
        <w:rPr>
          <w:rFonts w:ascii="Arial" w:hAnsi="Arial" w:cs="Arial"/>
          <w:b w:val="0"/>
          <w:sz w:val="22"/>
          <w:szCs w:val="22"/>
        </w:rPr>
        <w:t>…</w:t>
      </w:r>
      <w:r w:rsidR="00B162D7" w:rsidRPr="00E01C90">
        <w:rPr>
          <w:rFonts w:ascii="Arial" w:hAnsi="Arial" w:cs="Arial"/>
          <w:b w:val="0"/>
          <w:sz w:val="22"/>
          <w:szCs w:val="22"/>
        </w:rPr>
        <w:t>)</w:t>
      </w:r>
      <w:r w:rsidR="00455A59">
        <w:rPr>
          <w:rFonts w:ascii="Arial" w:hAnsi="Arial" w:cs="Arial"/>
          <w:b w:val="0"/>
          <w:sz w:val="22"/>
          <w:szCs w:val="22"/>
        </w:rPr>
        <w:t>.</w:t>
      </w:r>
    </w:p>
    <w:p w14:paraId="36137F74" w14:textId="288DFDB6" w:rsidR="00F2720A" w:rsidRPr="00E01C90" w:rsidRDefault="00F2720A" w:rsidP="00E01C90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Arial" w:hAnsi="Arial" w:cs="Arial"/>
          <w:b w:val="0"/>
          <w:sz w:val="22"/>
          <w:szCs w:val="22"/>
        </w:rPr>
      </w:pPr>
      <w:r w:rsidRPr="00E01C90">
        <w:rPr>
          <w:rFonts w:ascii="Arial" w:hAnsi="Arial" w:cs="Arial"/>
          <w:b w:val="0"/>
          <w:sz w:val="22"/>
          <w:szCs w:val="22"/>
        </w:rPr>
        <w:t xml:space="preserve">Toute documentation commerciale généraliste ou à visée </w:t>
      </w:r>
      <w:r w:rsidR="00376409">
        <w:rPr>
          <w:rFonts w:ascii="Arial" w:hAnsi="Arial" w:cs="Arial"/>
          <w:b w:val="0"/>
          <w:sz w:val="22"/>
          <w:szCs w:val="22"/>
        </w:rPr>
        <w:t>publicitaire est proscrite de l’offre</w:t>
      </w:r>
      <w:r w:rsidRPr="00E01C90">
        <w:rPr>
          <w:rFonts w:ascii="Arial" w:hAnsi="Arial" w:cs="Arial"/>
          <w:b w:val="0"/>
          <w:sz w:val="22"/>
          <w:szCs w:val="22"/>
        </w:rPr>
        <w:t>.</w:t>
      </w:r>
    </w:p>
    <w:p w14:paraId="41081D27" w14:textId="551CA582" w:rsidR="008A1586" w:rsidRDefault="00376409" w:rsidP="00A37332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L’offre </w:t>
      </w:r>
      <w:r w:rsidR="00F2720A" w:rsidRPr="00E01C90">
        <w:rPr>
          <w:rFonts w:ascii="Arial" w:hAnsi="Arial" w:cs="Arial"/>
          <w:b w:val="0"/>
          <w:sz w:val="22"/>
          <w:szCs w:val="22"/>
        </w:rPr>
        <w:t xml:space="preserve">doit respecter le plan suivant et </w:t>
      </w:r>
      <w:r w:rsidR="008709B8">
        <w:rPr>
          <w:rFonts w:ascii="Arial" w:hAnsi="Arial" w:cs="Arial"/>
          <w:b w:val="0"/>
          <w:sz w:val="22"/>
          <w:szCs w:val="22"/>
        </w:rPr>
        <w:t>il est recommandé que les candidats restreignent</w:t>
      </w:r>
      <w:r>
        <w:rPr>
          <w:rFonts w:ascii="Arial" w:hAnsi="Arial" w:cs="Arial"/>
          <w:b w:val="0"/>
          <w:sz w:val="22"/>
          <w:szCs w:val="22"/>
        </w:rPr>
        <w:t xml:space="preserve"> leur réponse à un maximum de </w:t>
      </w:r>
      <w:r w:rsidR="00D83AE0">
        <w:rPr>
          <w:rFonts w:ascii="Arial" w:hAnsi="Arial" w:cs="Arial"/>
          <w:b w:val="0"/>
          <w:sz w:val="22"/>
          <w:szCs w:val="22"/>
        </w:rPr>
        <w:t>6</w:t>
      </w:r>
      <w:r w:rsidR="00F2720A" w:rsidRPr="00E01C90">
        <w:rPr>
          <w:rFonts w:ascii="Arial" w:hAnsi="Arial" w:cs="Arial"/>
          <w:b w:val="0"/>
          <w:sz w:val="22"/>
          <w:szCs w:val="22"/>
        </w:rPr>
        <w:t>0 pages, hors annexes).</w:t>
      </w:r>
    </w:p>
    <w:p w14:paraId="7825837A" w14:textId="295BC7AE" w:rsidR="00A37332" w:rsidRPr="00A37332" w:rsidRDefault="00B162D7" w:rsidP="00A37332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Arial" w:hAnsi="Arial" w:cs="Arial"/>
          <w:b w:val="0"/>
          <w:sz w:val="22"/>
          <w:szCs w:val="22"/>
        </w:rPr>
      </w:pPr>
      <w:r>
        <w:br w:type="page"/>
      </w:r>
    </w:p>
    <w:p w14:paraId="5231E9F0" w14:textId="77777777" w:rsidR="00A37332" w:rsidRPr="0085424C" w:rsidRDefault="00A37332" w:rsidP="00A37332">
      <w:pPr>
        <w:rPr>
          <w:b/>
          <w:i/>
        </w:rPr>
      </w:pPr>
    </w:p>
    <w:p w14:paraId="5FE87786" w14:textId="77777777" w:rsidR="00A37332" w:rsidRDefault="00A37332" w:rsidP="00A37332">
      <w:pPr>
        <w:numPr>
          <w:ilvl w:val="0"/>
          <w:numId w:val="36"/>
        </w:numPr>
        <w:spacing w:before="120" w:after="60"/>
        <w:jc w:val="center"/>
        <w:rPr>
          <w:b/>
          <w:color w:val="2F5496"/>
        </w:rPr>
      </w:pPr>
      <w:r>
        <w:rPr>
          <w:b/>
          <w:color w:val="2F5496"/>
        </w:rPr>
        <w:t>INFORMATIONS NÉCESSAIRES À L’EXÉCUTION DES PRESTATIONS</w:t>
      </w:r>
    </w:p>
    <w:p w14:paraId="743E39A0" w14:textId="77777777" w:rsidR="00A37332" w:rsidRPr="00D07613" w:rsidRDefault="00A37332" w:rsidP="00A37332">
      <w:pPr>
        <w:rPr>
          <w:b/>
          <w:color w:val="2F549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A37332" w:rsidRPr="0085424C" w14:paraId="2FA845DE" w14:textId="77777777" w:rsidTr="00922CD8">
        <w:tc>
          <w:tcPr>
            <w:tcW w:w="9288" w:type="dxa"/>
            <w:shd w:val="clear" w:color="auto" w:fill="B8CCE4" w:themeFill="accent1" w:themeFillTint="66"/>
          </w:tcPr>
          <w:p w14:paraId="1235A930" w14:textId="77777777" w:rsidR="00A37332" w:rsidRPr="0085424C" w:rsidRDefault="00A37332" w:rsidP="00922CD8">
            <w:pPr>
              <w:jc w:val="center"/>
              <w:rPr>
                <w:b/>
                <w:color w:val="2F5496"/>
              </w:rPr>
            </w:pPr>
            <w:r>
              <w:rPr>
                <w:b/>
                <w:color w:val="2F5496"/>
              </w:rPr>
              <w:t xml:space="preserve">INTERLOCUTEURS DE L’ASSEMBLÉE NATIONALE </w:t>
            </w:r>
          </w:p>
        </w:tc>
      </w:tr>
      <w:tr w:rsidR="00A37332" w:rsidRPr="0085424C" w14:paraId="54118B7C" w14:textId="77777777" w:rsidTr="00922CD8">
        <w:tc>
          <w:tcPr>
            <w:tcW w:w="9288" w:type="dxa"/>
            <w:shd w:val="clear" w:color="auto" w:fill="auto"/>
          </w:tcPr>
          <w:p w14:paraId="658D2EA9" w14:textId="77777777" w:rsidR="00A37332" w:rsidRDefault="00A37332" w:rsidP="00922CD8">
            <w:pPr>
              <w:ind w:firstLine="567"/>
              <w:rPr>
                <w:b/>
                <w:color w:val="2F5496"/>
              </w:rPr>
            </w:pPr>
            <w:r w:rsidRPr="0085424C">
              <w:rPr>
                <w:b/>
                <w:color w:val="2F5496"/>
              </w:rPr>
              <w:t>Nom :</w:t>
            </w:r>
          </w:p>
          <w:p w14:paraId="74440180" w14:textId="77777777" w:rsidR="00A37332" w:rsidRPr="0085424C" w:rsidRDefault="00A37332" w:rsidP="00922CD8">
            <w:pPr>
              <w:ind w:firstLine="567"/>
              <w:rPr>
                <w:b/>
                <w:color w:val="2F5496"/>
              </w:rPr>
            </w:pPr>
            <w:r>
              <w:rPr>
                <w:b/>
                <w:color w:val="2F5496"/>
              </w:rPr>
              <w:t>Mél / Tél :</w:t>
            </w:r>
          </w:p>
          <w:p w14:paraId="6FFA9238" w14:textId="77777777" w:rsidR="00A37332" w:rsidRPr="0085424C" w:rsidRDefault="00A37332" w:rsidP="00922CD8">
            <w:pPr>
              <w:ind w:firstLine="567"/>
              <w:rPr>
                <w:b/>
                <w:color w:val="2F5496"/>
              </w:rPr>
            </w:pPr>
            <w:r w:rsidRPr="0085424C">
              <w:rPr>
                <w:b/>
                <w:color w:val="2F5496"/>
              </w:rPr>
              <w:t>Fonction :</w:t>
            </w:r>
          </w:p>
          <w:p w14:paraId="7AC85EF5" w14:textId="77777777" w:rsidR="00A37332" w:rsidRDefault="00A37332" w:rsidP="00922CD8">
            <w:pPr>
              <w:ind w:firstLine="567"/>
              <w:rPr>
                <w:b/>
                <w:color w:val="2F5496"/>
              </w:rPr>
            </w:pPr>
          </w:p>
          <w:p w14:paraId="73EFDD81" w14:textId="77777777" w:rsidR="00A37332" w:rsidRPr="0085424C" w:rsidRDefault="00A37332" w:rsidP="00922CD8">
            <w:pPr>
              <w:ind w:firstLine="567"/>
              <w:rPr>
                <w:b/>
                <w:color w:val="2F5496"/>
              </w:rPr>
            </w:pPr>
          </w:p>
        </w:tc>
      </w:tr>
      <w:tr w:rsidR="00A37332" w:rsidRPr="0085424C" w14:paraId="48D78035" w14:textId="77777777" w:rsidTr="00922CD8">
        <w:tc>
          <w:tcPr>
            <w:tcW w:w="9288" w:type="dxa"/>
            <w:shd w:val="clear" w:color="auto" w:fill="B8CCE4" w:themeFill="accent1" w:themeFillTint="66"/>
          </w:tcPr>
          <w:p w14:paraId="4020E3FF" w14:textId="77777777" w:rsidR="00A37332" w:rsidRPr="006D2400" w:rsidRDefault="00A37332" w:rsidP="00922CD8">
            <w:pPr>
              <w:jc w:val="center"/>
              <w:rPr>
                <w:b/>
                <w:color w:val="2F5496"/>
              </w:rPr>
            </w:pPr>
          </w:p>
        </w:tc>
      </w:tr>
      <w:tr w:rsidR="00A37332" w:rsidRPr="0085424C" w14:paraId="536ADE45" w14:textId="77777777" w:rsidTr="00922CD8">
        <w:tc>
          <w:tcPr>
            <w:tcW w:w="9288" w:type="dxa"/>
            <w:shd w:val="clear" w:color="auto" w:fill="D9E2F3"/>
          </w:tcPr>
          <w:p w14:paraId="0E5E518A" w14:textId="77777777" w:rsidR="00A37332" w:rsidRPr="006D2400" w:rsidRDefault="00A37332" w:rsidP="00922CD8">
            <w:pPr>
              <w:rPr>
                <w:b/>
                <w:color w:val="2F5496"/>
              </w:rPr>
            </w:pPr>
            <w:r w:rsidRPr="006D2400">
              <w:rPr>
                <w:b/>
                <w:color w:val="2F5496"/>
              </w:rPr>
              <w:t>Encadrant désigné (chargé d’affaires) :</w:t>
            </w:r>
          </w:p>
        </w:tc>
      </w:tr>
      <w:tr w:rsidR="00A37332" w:rsidRPr="0085424C" w14:paraId="3C1CD5C3" w14:textId="77777777" w:rsidTr="00922CD8">
        <w:tc>
          <w:tcPr>
            <w:tcW w:w="9288" w:type="dxa"/>
            <w:shd w:val="clear" w:color="auto" w:fill="auto"/>
          </w:tcPr>
          <w:p w14:paraId="45DDCD51" w14:textId="77777777" w:rsidR="00A37332" w:rsidRDefault="00A37332" w:rsidP="00922CD8">
            <w:pPr>
              <w:ind w:firstLine="567"/>
              <w:rPr>
                <w:b/>
                <w:color w:val="2F5496"/>
              </w:rPr>
            </w:pPr>
            <w:r w:rsidRPr="0085424C">
              <w:rPr>
                <w:b/>
                <w:color w:val="2F5496"/>
              </w:rPr>
              <w:t>Nom :</w:t>
            </w:r>
          </w:p>
          <w:p w14:paraId="691A6481" w14:textId="77777777" w:rsidR="00A37332" w:rsidRPr="0085424C" w:rsidRDefault="00A37332" w:rsidP="00922CD8">
            <w:pPr>
              <w:ind w:firstLine="567"/>
              <w:rPr>
                <w:b/>
                <w:color w:val="2F5496"/>
              </w:rPr>
            </w:pPr>
            <w:r>
              <w:rPr>
                <w:b/>
                <w:color w:val="2F5496"/>
              </w:rPr>
              <w:t>Mél / Tél :</w:t>
            </w:r>
          </w:p>
          <w:p w14:paraId="348E9F07" w14:textId="77777777" w:rsidR="00A37332" w:rsidRDefault="00A37332" w:rsidP="00922CD8">
            <w:pPr>
              <w:ind w:firstLine="567"/>
              <w:rPr>
                <w:b/>
                <w:color w:val="2F5496"/>
              </w:rPr>
            </w:pPr>
            <w:r w:rsidRPr="0085424C">
              <w:rPr>
                <w:b/>
                <w:color w:val="2F5496"/>
              </w:rPr>
              <w:t>Fonction</w:t>
            </w:r>
            <w:r>
              <w:rPr>
                <w:b/>
                <w:color w:val="2F5496"/>
              </w:rPr>
              <w:t xml:space="preserve"> </w:t>
            </w:r>
            <w:r w:rsidRPr="006D2400">
              <w:rPr>
                <w:b/>
                <w:color w:val="2F5496"/>
              </w:rPr>
              <w:t>:</w:t>
            </w:r>
          </w:p>
          <w:p w14:paraId="5E77942D" w14:textId="77777777" w:rsidR="00A37332" w:rsidRDefault="00A37332" w:rsidP="00922CD8">
            <w:pPr>
              <w:ind w:firstLine="567"/>
              <w:rPr>
                <w:b/>
                <w:color w:val="2F5496"/>
              </w:rPr>
            </w:pPr>
          </w:p>
          <w:p w14:paraId="2C7C6AE0" w14:textId="77777777" w:rsidR="00A37332" w:rsidRPr="006D2400" w:rsidRDefault="00A37332" w:rsidP="00922CD8">
            <w:pPr>
              <w:ind w:firstLine="567"/>
              <w:rPr>
                <w:b/>
                <w:color w:val="2F5496"/>
              </w:rPr>
            </w:pPr>
          </w:p>
        </w:tc>
      </w:tr>
      <w:tr w:rsidR="00A37332" w:rsidRPr="0085424C" w14:paraId="1E9DF048" w14:textId="77777777" w:rsidTr="00922CD8">
        <w:tc>
          <w:tcPr>
            <w:tcW w:w="9288" w:type="dxa"/>
            <w:shd w:val="clear" w:color="auto" w:fill="D9E2F3"/>
          </w:tcPr>
          <w:p w14:paraId="39417122" w14:textId="77777777" w:rsidR="00A37332" w:rsidRPr="006D2400" w:rsidRDefault="00A37332" w:rsidP="00922CD8">
            <w:pPr>
              <w:rPr>
                <w:b/>
                <w:color w:val="2F5496"/>
              </w:rPr>
            </w:pPr>
            <w:r w:rsidRPr="006D2400">
              <w:rPr>
                <w:b/>
                <w:color w:val="2F5496"/>
              </w:rPr>
              <w:t>Encadrant suppléant :</w:t>
            </w:r>
          </w:p>
        </w:tc>
      </w:tr>
      <w:tr w:rsidR="00A37332" w:rsidRPr="0085424C" w14:paraId="36F6CFBB" w14:textId="77777777" w:rsidTr="00922CD8">
        <w:tc>
          <w:tcPr>
            <w:tcW w:w="9288" w:type="dxa"/>
            <w:shd w:val="clear" w:color="auto" w:fill="auto"/>
          </w:tcPr>
          <w:p w14:paraId="2C17C636" w14:textId="77777777" w:rsidR="00A37332" w:rsidRPr="006D2400" w:rsidRDefault="00A37332" w:rsidP="00922CD8">
            <w:pPr>
              <w:ind w:firstLine="567"/>
              <w:rPr>
                <w:b/>
                <w:color w:val="2F5496"/>
              </w:rPr>
            </w:pPr>
            <w:r w:rsidRPr="006D2400">
              <w:rPr>
                <w:b/>
                <w:color w:val="2F5496"/>
              </w:rPr>
              <w:t>Nom :</w:t>
            </w:r>
          </w:p>
          <w:p w14:paraId="271BC71B" w14:textId="77777777" w:rsidR="00A37332" w:rsidRPr="006D2400" w:rsidRDefault="00A37332" w:rsidP="00922CD8">
            <w:pPr>
              <w:ind w:firstLine="567"/>
              <w:rPr>
                <w:b/>
                <w:color w:val="2F5496"/>
              </w:rPr>
            </w:pPr>
            <w:r w:rsidRPr="006D2400">
              <w:rPr>
                <w:b/>
                <w:color w:val="2F5496"/>
              </w:rPr>
              <w:t>Fonction :</w:t>
            </w:r>
          </w:p>
          <w:p w14:paraId="6FB22734" w14:textId="77777777" w:rsidR="00A37332" w:rsidRPr="006D2400" w:rsidRDefault="00A37332" w:rsidP="00922CD8">
            <w:pPr>
              <w:ind w:firstLine="567"/>
              <w:rPr>
                <w:b/>
                <w:color w:val="2F5496"/>
              </w:rPr>
            </w:pPr>
            <w:r w:rsidRPr="006D2400">
              <w:rPr>
                <w:b/>
                <w:color w:val="2F5496"/>
              </w:rPr>
              <w:t>Expérience :</w:t>
            </w:r>
          </w:p>
          <w:p w14:paraId="2096F246" w14:textId="77777777" w:rsidR="00A37332" w:rsidRDefault="00A37332" w:rsidP="00922CD8">
            <w:pPr>
              <w:ind w:firstLine="567"/>
              <w:rPr>
                <w:b/>
                <w:color w:val="2F5496"/>
              </w:rPr>
            </w:pPr>
            <w:r w:rsidRPr="006D2400">
              <w:rPr>
                <w:b/>
                <w:color w:val="2F5496"/>
              </w:rPr>
              <w:t>Disponibilité horaire :</w:t>
            </w:r>
          </w:p>
          <w:p w14:paraId="59D92EFC" w14:textId="77777777" w:rsidR="00A37332" w:rsidRDefault="00A37332" w:rsidP="00922CD8">
            <w:pPr>
              <w:ind w:firstLine="567"/>
              <w:rPr>
                <w:b/>
                <w:color w:val="2F5496"/>
              </w:rPr>
            </w:pPr>
          </w:p>
          <w:p w14:paraId="7BEC654A" w14:textId="77777777" w:rsidR="00A37332" w:rsidRPr="006D2400" w:rsidRDefault="00A37332" w:rsidP="00922CD8">
            <w:pPr>
              <w:rPr>
                <w:b/>
                <w:color w:val="2F5496"/>
              </w:rPr>
            </w:pPr>
          </w:p>
        </w:tc>
      </w:tr>
      <w:tr w:rsidR="00A37332" w:rsidRPr="0085424C" w14:paraId="55CAF4DD" w14:textId="77777777" w:rsidTr="00922CD8">
        <w:tc>
          <w:tcPr>
            <w:tcW w:w="9288" w:type="dxa"/>
            <w:shd w:val="clear" w:color="auto" w:fill="D9E2F3"/>
          </w:tcPr>
          <w:p w14:paraId="358BF88C" w14:textId="77777777" w:rsidR="00A37332" w:rsidRPr="006D2400" w:rsidRDefault="00A37332" w:rsidP="00922CD8">
            <w:pPr>
              <w:rPr>
                <w:b/>
                <w:color w:val="2F5496"/>
              </w:rPr>
            </w:pPr>
            <w:r w:rsidRPr="006D2400">
              <w:rPr>
                <w:b/>
                <w:color w:val="2F5496"/>
              </w:rPr>
              <w:t>Autres personnels support :</w:t>
            </w:r>
          </w:p>
        </w:tc>
      </w:tr>
      <w:tr w:rsidR="00A37332" w:rsidRPr="0085424C" w14:paraId="712F40C7" w14:textId="77777777" w:rsidTr="00922CD8">
        <w:tc>
          <w:tcPr>
            <w:tcW w:w="9288" w:type="dxa"/>
            <w:shd w:val="clear" w:color="auto" w:fill="auto"/>
          </w:tcPr>
          <w:p w14:paraId="6620B29A" w14:textId="514296FA" w:rsidR="00A37332" w:rsidRPr="006D2400" w:rsidRDefault="00A37332" w:rsidP="00922CD8">
            <w:pPr>
              <w:ind w:firstLine="567"/>
              <w:rPr>
                <w:i/>
              </w:rPr>
            </w:pPr>
            <w:r w:rsidRPr="006D2400">
              <w:rPr>
                <w:i/>
              </w:rPr>
              <w:t>(Le candidat détaillera ici les personnels/services supports pouva</w:t>
            </w:r>
            <w:r>
              <w:rPr>
                <w:i/>
              </w:rPr>
              <w:t>nt intervenir durant</w:t>
            </w:r>
            <w:r w:rsidR="007A3309">
              <w:rPr>
                <w:i/>
              </w:rPr>
              <w:t xml:space="preserve"> l</w:t>
            </w:r>
            <w:r w:rsidR="00CE354E">
              <w:rPr>
                <w:i/>
              </w:rPr>
              <w:t>’exécution du</w:t>
            </w:r>
            <w:r w:rsidR="007A3309">
              <w:rPr>
                <w:i/>
              </w:rPr>
              <w:t xml:space="preserve"> marché</w:t>
            </w:r>
            <w:r w:rsidRPr="006D2400">
              <w:rPr>
                <w:i/>
              </w:rPr>
              <w:t>)</w:t>
            </w:r>
          </w:p>
          <w:p w14:paraId="0F70A281" w14:textId="77777777" w:rsidR="00A37332" w:rsidRPr="006D2400" w:rsidRDefault="00A37332" w:rsidP="00922CD8">
            <w:pPr>
              <w:ind w:firstLine="567"/>
              <w:rPr>
                <w:i/>
              </w:rPr>
            </w:pPr>
          </w:p>
          <w:p w14:paraId="6F16D932" w14:textId="77777777" w:rsidR="00A37332" w:rsidRPr="006D2400" w:rsidRDefault="00A37332" w:rsidP="00922CD8">
            <w:pPr>
              <w:ind w:firstLine="567"/>
              <w:rPr>
                <w:i/>
              </w:rPr>
            </w:pPr>
          </w:p>
          <w:p w14:paraId="5A97450E" w14:textId="77777777" w:rsidR="00A37332" w:rsidRPr="006D2400" w:rsidRDefault="00A37332" w:rsidP="00922CD8">
            <w:pPr>
              <w:ind w:firstLine="567"/>
              <w:rPr>
                <w:i/>
              </w:rPr>
            </w:pPr>
          </w:p>
          <w:p w14:paraId="78410785" w14:textId="77777777" w:rsidR="00A37332" w:rsidRPr="006D2400" w:rsidRDefault="00A37332" w:rsidP="00922CD8">
            <w:pPr>
              <w:ind w:firstLine="567"/>
              <w:rPr>
                <w:i/>
              </w:rPr>
            </w:pPr>
          </w:p>
          <w:p w14:paraId="71CA668F" w14:textId="77777777" w:rsidR="00A37332" w:rsidRPr="006D2400" w:rsidRDefault="00A37332" w:rsidP="00922CD8">
            <w:pPr>
              <w:ind w:firstLine="567"/>
              <w:rPr>
                <w:i/>
              </w:rPr>
            </w:pPr>
          </w:p>
          <w:p w14:paraId="7CCD75DB" w14:textId="77777777" w:rsidR="00A37332" w:rsidRPr="006D2400" w:rsidRDefault="00A37332" w:rsidP="00922CD8">
            <w:pPr>
              <w:ind w:firstLine="567"/>
              <w:rPr>
                <w:i/>
              </w:rPr>
            </w:pPr>
          </w:p>
        </w:tc>
      </w:tr>
    </w:tbl>
    <w:p w14:paraId="3CD4F3A0" w14:textId="1B445570" w:rsidR="00C46606" w:rsidRDefault="00C46606" w:rsidP="00A37332">
      <w:pPr>
        <w:spacing w:before="360"/>
        <w:rPr>
          <w:b/>
          <w:color w:val="1F497D" w:themeColor="text2"/>
        </w:rPr>
      </w:pPr>
    </w:p>
    <w:p w14:paraId="278E573F" w14:textId="77777777" w:rsidR="00C46606" w:rsidRDefault="00C46606">
      <w:pPr>
        <w:rPr>
          <w:b/>
          <w:color w:val="1F497D" w:themeColor="text2"/>
        </w:rPr>
      </w:pPr>
      <w:r>
        <w:rPr>
          <w:b/>
          <w:color w:val="1F497D" w:themeColor="text2"/>
        </w:rPr>
        <w:br w:type="page"/>
      </w:r>
    </w:p>
    <w:p w14:paraId="224DBC7A" w14:textId="77777777" w:rsidR="00A37332" w:rsidRDefault="00A37332" w:rsidP="00A37332">
      <w:pPr>
        <w:spacing w:before="360"/>
        <w:rPr>
          <w:b/>
          <w:color w:val="1F497D" w:themeColor="text2"/>
        </w:rPr>
      </w:pPr>
    </w:p>
    <w:p w14:paraId="2DCCC385" w14:textId="77777777" w:rsidR="00C46606" w:rsidRDefault="00C46606" w:rsidP="00C46606">
      <w:pPr>
        <w:pStyle w:val="Paragraphedeliste"/>
        <w:numPr>
          <w:ilvl w:val="0"/>
          <w:numId w:val="36"/>
        </w:numPr>
        <w:spacing w:before="360" w:after="60"/>
        <w:ind w:left="714" w:hanging="357"/>
        <w:jc w:val="center"/>
        <w:rPr>
          <w:b/>
          <w:color w:val="1F497D" w:themeColor="text2"/>
        </w:rPr>
      </w:pPr>
      <w:r>
        <w:rPr>
          <w:b/>
          <w:color w:val="1F497D" w:themeColor="text2"/>
        </w:rPr>
        <w:t xml:space="preserve">DESTINÉE À L’ANALYSE DES OFFRES </w:t>
      </w:r>
    </w:p>
    <w:p w14:paraId="23757FC3" w14:textId="592BC486" w:rsidR="00C46606" w:rsidRDefault="00C46606" w:rsidP="00C46606">
      <w:pPr>
        <w:pStyle w:val="Paragraphedeliste"/>
        <w:numPr>
          <w:ilvl w:val="0"/>
          <w:numId w:val="37"/>
        </w:numPr>
        <w:spacing w:before="360" w:after="60"/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VALEUR TECHNIQUE (COEFFICIENT 6</w:t>
      </w:r>
      <w:r w:rsidR="00D83AE0">
        <w:rPr>
          <w:b/>
          <w:color w:val="1F497D" w:themeColor="text2"/>
        </w:rPr>
        <w:t>0</w:t>
      </w:r>
      <w:r w:rsidRPr="00FC010E">
        <w:rPr>
          <w:b/>
          <w:color w:val="1F497D" w:themeColor="text2"/>
        </w:rPr>
        <w:t>%)</w:t>
      </w:r>
    </w:p>
    <w:p w14:paraId="6DB32963" w14:textId="77777777" w:rsidR="00C46606" w:rsidRPr="001A12A9" w:rsidRDefault="00C46606" w:rsidP="00C46606">
      <w:pPr>
        <w:rPr>
          <w:b/>
          <w:color w:val="1F497D" w:themeColor="text2"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46606" w:rsidRPr="00AA2842" w14:paraId="13E15293" w14:textId="77777777" w:rsidTr="00922CD8">
        <w:tc>
          <w:tcPr>
            <w:tcW w:w="9288" w:type="dxa"/>
            <w:shd w:val="clear" w:color="auto" w:fill="B8CCE4" w:themeFill="accent1" w:themeFillTint="66"/>
          </w:tcPr>
          <w:p w14:paraId="0D47BB18" w14:textId="284B9AD9" w:rsidR="00C46606" w:rsidRPr="00AA2842" w:rsidRDefault="00D83AE0" w:rsidP="0081194A">
            <w:pPr>
              <w:jc w:val="both"/>
              <w:rPr>
                <w:b/>
                <w:color w:val="365F91" w:themeColor="accent1" w:themeShade="BF"/>
              </w:rPr>
            </w:pPr>
            <w:r>
              <w:rPr>
                <w:b/>
                <w:color w:val="1F497D" w:themeColor="text2"/>
              </w:rPr>
              <w:t xml:space="preserve">1. Moyens humains dédiés à l’exécution du marché (15 points) </w:t>
            </w:r>
          </w:p>
        </w:tc>
      </w:tr>
      <w:tr w:rsidR="00C46606" w:rsidRPr="00AA2842" w14:paraId="372EA052" w14:textId="77777777" w:rsidTr="00922CD8">
        <w:tc>
          <w:tcPr>
            <w:tcW w:w="9288" w:type="dxa"/>
            <w:shd w:val="clear" w:color="auto" w:fill="DBE5F1" w:themeFill="accent1" w:themeFillTint="33"/>
          </w:tcPr>
          <w:p w14:paraId="2FDD010F" w14:textId="77777777" w:rsidR="00C46606" w:rsidRPr="00A4548D" w:rsidRDefault="00C46606" w:rsidP="00922CD8">
            <w:pPr>
              <w:pStyle w:val="Paragraphedeliste"/>
              <w:rPr>
                <w:bCs/>
              </w:rPr>
            </w:pPr>
          </w:p>
          <w:p w14:paraId="34C68530" w14:textId="61D27F78" w:rsidR="00C46606" w:rsidRPr="00A4548D" w:rsidRDefault="00C46606" w:rsidP="00922CD8">
            <w:pPr>
              <w:pStyle w:val="Paragraphedeliste"/>
              <w:rPr>
                <w:b/>
                <w:bCs/>
              </w:rPr>
            </w:pPr>
            <w:r w:rsidRPr="00A4548D">
              <w:rPr>
                <w:b/>
                <w:bCs/>
              </w:rPr>
              <w:t>Le candidat doit présenter :</w:t>
            </w:r>
          </w:p>
          <w:p w14:paraId="63711401" w14:textId="77777777" w:rsidR="00A4548D" w:rsidRPr="00A4548D" w:rsidRDefault="00A4548D" w:rsidP="00922CD8">
            <w:pPr>
              <w:pStyle w:val="Paragraphedeliste"/>
              <w:rPr>
                <w:bCs/>
              </w:rPr>
            </w:pPr>
          </w:p>
          <w:p w14:paraId="2C2CAE80" w14:textId="5C4B2D35" w:rsidR="00157F42" w:rsidRPr="00157F42" w:rsidRDefault="00157F42" w:rsidP="00406019">
            <w:pPr>
              <w:pStyle w:val="Commentaire"/>
              <w:jc w:val="both"/>
              <w:rPr>
                <w:bCs/>
              </w:rPr>
            </w:pPr>
            <w:r>
              <w:rPr>
                <w:bCs/>
                <w:sz w:val="24"/>
              </w:rPr>
              <w:t>-</w:t>
            </w:r>
            <w:r w:rsidRPr="00406019">
              <w:rPr>
                <w:rFonts w:ascii="Times New Roman" w:hAnsi="Times New Roman"/>
                <w:bCs/>
                <w:sz w:val="24"/>
              </w:rPr>
              <w:t>Maintenance préventive et corrective : présentation des moyens humains mobilisés, accompagnée des CV détaillés des membres des équipes proposées (formations, qualifications, compétences techniques, expériences sur équipements similaires, interventions sur ESP et systèmes associés</w:t>
            </w:r>
            <w:r w:rsidR="00406019">
              <w:rPr>
                <w:rFonts w:ascii="Times New Roman" w:hAnsi="Times New Roman"/>
                <w:bCs/>
                <w:sz w:val="24"/>
              </w:rPr>
              <w:t xml:space="preserve"> -</w:t>
            </w:r>
            <w:r w:rsidR="00406019" w:rsidRPr="00406019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="00406019" w:rsidRPr="00406019">
              <w:rPr>
                <w:rFonts w:ascii="Times New Roman" w:hAnsi="Times New Roman"/>
                <w:bCs/>
                <w:sz w:val="24"/>
              </w:rPr>
              <w:t>une attestation de formation à l’exploitation et à la maintenance des ESP délivrée par un organisme agréé serait appréciée</w:t>
            </w:r>
            <w:r w:rsidR="00406019">
              <w:rPr>
                <w:rFonts w:ascii="Times New Roman" w:hAnsi="Times New Roman"/>
                <w:bCs/>
                <w:sz w:val="24"/>
              </w:rPr>
              <w:t>)</w:t>
            </w:r>
            <w:r w:rsidRPr="00406019">
              <w:rPr>
                <w:rFonts w:ascii="Times New Roman" w:hAnsi="Times New Roman"/>
                <w:bCs/>
                <w:sz w:val="24"/>
              </w:rPr>
              <w:t>.</w:t>
            </w:r>
            <w:r w:rsidRPr="00157F42">
              <w:rPr>
                <w:bCs/>
              </w:rPr>
              <w:t xml:space="preserve"> </w:t>
            </w:r>
          </w:p>
          <w:p w14:paraId="26B8FAAD" w14:textId="4FABE90D" w:rsidR="00D83AE0" w:rsidRDefault="00D83AE0" w:rsidP="00D30B5F">
            <w:pPr>
              <w:pStyle w:val="Commentaire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504942A6" w14:textId="032252E5" w:rsidR="00157F42" w:rsidRPr="00406019" w:rsidRDefault="00157F42" w:rsidP="00406019">
            <w:pPr>
              <w:pStyle w:val="Commentaire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-</w:t>
            </w:r>
            <w:r w:rsidRPr="00406019">
              <w:rPr>
                <w:rFonts w:ascii="Times New Roman" w:hAnsi="Times New Roman"/>
                <w:bCs/>
                <w:sz w:val="24"/>
              </w:rPr>
              <w:t>Prestations d’astreinte : présentation des moyens humains dédiés, avec les CV détaillés des intervenants (formations, qualifications, compétences techniques, expériences sur équipements similaires, interventions sur ESP et systèmes associés</w:t>
            </w:r>
            <w:r w:rsidR="00406019">
              <w:rPr>
                <w:rFonts w:ascii="Times New Roman" w:hAnsi="Times New Roman"/>
                <w:bCs/>
                <w:sz w:val="24"/>
              </w:rPr>
              <w:t xml:space="preserve"> - </w:t>
            </w:r>
            <w:r w:rsidR="00406019" w:rsidRPr="00406019">
              <w:rPr>
                <w:rFonts w:ascii="Times New Roman" w:hAnsi="Times New Roman"/>
                <w:bCs/>
                <w:sz w:val="24"/>
              </w:rPr>
              <w:t>une attestation de formation à l’exploitation et à la maintenance des ESP délivrée par un organisme agréé serait appréciée</w:t>
            </w:r>
            <w:r w:rsidRPr="00406019">
              <w:rPr>
                <w:rFonts w:ascii="Times New Roman" w:hAnsi="Times New Roman"/>
                <w:bCs/>
                <w:sz w:val="24"/>
              </w:rPr>
              <w:t>).</w:t>
            </w:r>
          </w:p>
          <w:p w14:paraId="4215A3D1" w14:textId="77777777" w:rsidR="00157F42" w:rsidRPr="009964C4" w:rsidRDefault="00157F42" w:rsidP="00D30B5F">
            <w:pPr>
              <w:pStyle w:val="Commentaire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56F6051A" w14:textId="749414D2" w:rsidR="00D83AE0" w:rsidRPr="00D83AE0" w:rsidRDefault="00D83AE0" w:rsidP="00406019">
            <w:pPr>
              <w:tabs>
                <w:tab w:val="left" w:pos="426"/>
              </w:tabs>
              <w:spacing w:before="120"/>
              <w:jc w:val="both"/>
              <w:rPr>
                <w:bCs/>
              </w:rPr>
            </w:pPr>
          </w:p>
        </w:tc>
      </w:tr>
      <w:tr w:rsidR="00C46606" w:rsidRPr="00AA2842" w14:paraId="2D1EC9DF" w14:textId="77777777" w:rsidTr="00922CD8">
        <w:tc>
          <w:tcPr>
            <w:tcW w:w="9288" w:type="dxa"/>
            <w:shd w:val="clear" w:color="auto" w:fill="auto"/>
          </w:tcPr>
          <w:p w14:paraId="12C93685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4C3D3FCB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64C5206A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79798242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45871291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69E0106D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53E317F0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4A1A3312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6A260E0E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50F62B17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0EE002CD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42D82619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793A6CB0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51689373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33ED71D4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37349DB2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78927AAB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2678FD7D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0AA1788F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6F9AB8BF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1DAE7D70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4A0EE384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383B10C7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4CFF6341" w14:textId="0D70036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1D3F4669" w14:textId="3E5D2CD9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178E4F23" w14:textId="05AE41BC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091C77E8" w14:textId="0AD4A31A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1A81D9F7" w14:textId="6E464987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197FB635" w14:textId="4CF3C30B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3E8E4AFF" w14:textId="19A1741E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61F05CE4" w14:textId="3CAA93F4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76FABAD9" w14:textId="70B9960F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1ABE9F62" w14:textId="71E41B9A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5703D177" w14:textId="59267F65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34F22E38" w14:textId="3BBC32B8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3DF2823A" w14:textId="3565FB49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2465F863" w14:textId="4BAC6043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2EF5B80B" w14:textId="1D69944E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766B269C" w14:textId="7AA92EBE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47731A78" w14:textId="7488C903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3E946F3A" w14:textId="4C62E4A4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08EA429F" w14:textId="3BE7186E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2BA0F7B3" w14:textId="4182CFA7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52651082" w14:textId="13FD17BC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6F843D78" w14:textId="3E8B482A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005C4B61" w14:textId="4B31E8E1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54BFDD79" w14:textId="3CA0052D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61F36A89" w14:textId="400D659B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5CFFB64F" w14:textId="549E4449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56AE924A" w14:textId="70540F22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63D5760C" w14:textId="5E2DD40E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1F2D0996" w14:textId="63126CAA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54DFAEEA" w14:textId="32B175CA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5D009B20" w14:textId="529BED24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42E555E5" w14:textId="6A8B31ED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790740AA" w14:textId="23CC92A3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7A224656" w14:textId="17F9B76D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61FE8918" w14:textId="5B5FF3E4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0B1C46A7" w14:textId="43132BFF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518BB1A6" w14:textId="70AB5B09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78D05C68" w14:textId="352C515B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0039E9FA" w14:textId="738A17A4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13B9F0E2" w14:textId="0E3B053E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0944D4B3" w14:textId="77777777" w:rsidR="0081194A" w:rsidRDefault="0081194A" w:rsidP="00922CD8">
            <w:pPr>
              <w:rPr>
                <w:b/>
                <w:color w:val="365F91" w:themeColor="accent1" w:themeShade="BF"/>
              </w:rPr>
            </w:pPr>
          </w:p>
          <w:p w14:paraId="7C8FA0F5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</w:tc>
      </w:tr>
    </w:tbl>
    <w:p w14:paraId="7CC6091F" w14:textId="20FCF46C" w:rsidR="00C46606" w:rsidRDefault="007A3309">
      <w:pPr>
        <w:rPr>
          <w:b/>
        </w:rPr>
      </w:pPr>
      <w:r>
        <w:rPr>
          <w:b/>
        </w:rPr>
        <w:lastRenderedPageBreak/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5A33D4" w:rsidRPr="00CF1757" w14:paraId="55B362C1" w14:textId="77777777" w:rsidTr="00F37571">
        <w:tc>
          <w:tcPr>
            <w:tcW w:w="9288" w:type="dxa"/>
            <w:shd w:val="clear" w:color="auto" w:fill="B8CCE4" w:themeFill="accent1" w:themeFillTint="66"/>
          </w:tcPr>
          <w:p w14:paraId="1BDBAE1E" w14:textId="7238673A" w:rsidR="005A33D4" w:rsidRPr="005A33D4" w:rsidRDefault="00D83AE0" w:rsidP="00D83AE0">
            <w:pPr>
              <w:jc w:val="both"/>
              <w:rPr>
                <w:b/>
                <w:szCs w:val="24"/>
              </w:rPr>
            </w:pPr>
            <w:r>
              <w:rPr>
                <w:b/>
                <w:color w:val="1F497D" w:themeColor="text2"/>
              </w:rPr>
              <w:lastRenderedPageBreak/>
              <w:t xml:space="preserve">2. </w:t>
            </w:r>
            <w:r w:rsidRPr="00D83AE0">
              <w:rPr>
                <w:b/>
                <w:color w:val="1F497D" w:themeColor="text2"/>
              </w:rPr>
              <w:t>Optimisation de l’organisation proposée au regard des moyens humains (rôle des intervenants, missions) et des moyens matériels mis en œuvre pour répondre aux exigences du marché (15 points)</w:t>
            </w:r>
          </w:p>
        </w:tc>
      </w:tr>
      <w:tr w:rsidR="005A33D4" w:rsidRPr="00CF1757" w14:paraId="5A8790A4" w14:textId="77777777" w:rsidTr="00F37571">
        <w:tc>
          <w:tcPr>
            <w:tcW w:w="9288" w:type="dxa"/>
            <w:shd w:val="clear" w:color="auto" w:fill="DBE5F1" w:themeFill="accent1" w:themeFillTint="33"/>
          </w:tcPr>
          <w:p w14:paraId="1317CC4C" w14:textId="77777777" w:rsidR="0081194A" w:rsidRDefault="0081194A" w:rsidP="0081194A">
            <w:pPr>
              <w:pStyle w:val="Paragraphedeliste"/>
              <w:jc w:val="both"/>
            </w:pPr>
          </w:p>
          <w:p w14:paraId="262EBAFB" w14:textId="77777777" w:rsidR="00F535B1" w:rsidRDefault="0081194A" w:rsidP="0081194A">
            <w:pPr>
              <w:jc w:val="both"/>
            </w:pPr>
            <w:r w:rsidRPr="00F535B1">
              <w:rPr>
                <w:b/>
              </w:rPr>
              <w:t>Le candidat doit décrire</w:t>
            </w:r>
            <w:r w:rsidR="00F535B1">
              <w:t xml:space="preserve"> : </w:t>
            </w:r>
          </w:p>
          <w:p w14:paraId="3B7B84B3" w14:textId="77777777" w:rsidR="00F535B1" w:rsidRDefault="00F535B1" w:rsidP="0081194A">
            <w:pPr>
              <w:jc w:val="both"/>
            </w:pPr>
          </w:p>
          <w:p w14:paraId="7335D4D1" w14:textId="77777777" w:rsidR="00157F42" w:rsidRPr="00157F42" w:rsidRDefault="00157F42" w:rsidP="00157F42">
            <w:pPr>
              <w:numPr>
                <w:ilvl w:val="0"/>
                <w:numId w:val="43"/>
              </w:numPr>
              <w:jc w:val="both"/>
              <w:rPr>
                <w:bCs/>
              </w:rPr>
            </w:pPr>
            <w:r w:rsidRPr="00157F42">
              <w:rPr>
                <w:bCs/>
              </w:rPr>
              <w:t xml:space="preserve">Organisation des équipes sur site et hors site, et répartition des rôles selon les missions. </w:t>
            </w:r>
          </w:p>
          <w:p w14:paraId="73323BAD" w14:textId="77777777" w:rsidR="00157F42" w:rsidRPr="00157F42" w:rsidRDefault="00157F42" w:rsidP="00157F42">
            <w:pPr>
              <w:numPr>
                <w:ilvl w:val="0"/>
                <w:numId w:val="43"/>
              </w:numPr>
              <w:jc w:val="both"/>
              <w:rPr>
                <w:bCs/>
              </w:rPr>
            </w:pPr>
            <w:r w:rsidRPr="00157F42">
              <w:rPr>
                <w:bCs/>
              </w:rPr>
              <w:t xml:space="preserve">Organisation du management et de l’encadrement. </w:t>
            </w:r>
          </w:p>
          <w:p w14:paraId="69284F76" w14:textId="77777777" w:rsidR="00157F42" w:rsidRPr="00157F42" w:rsidRDefault="00157F42" w:rsidP="00157F42">
            <w:pPr>
              <w:numPr>
                <w:ilvl w:val="0"/>
                <w:numId w:val="43"/>
              </w:numPr>
              <w:jc w:val="both"/>
              <w:rPr>
                <w:bCs/>
              </w:rPr>
            </w:pPr>
            <w:r w:rsidRPr="00157F42">
              <w:rPr>
                <w:bCs/>
              </w:rPr>
              <w:t xml:space="preserve">Organisation de la traçabilité des prestations : suivi des interventions préventives et correctives, contrôle périodique réglementaire, rapports et remontée d’informations. </w:t>
            </w:r>
          </w:p>
          <w:p w14:paraId="4A7D4632" w14:textId="77777777" w:rsidR="00157F42" w:rsidRPr="00157F42" w:rsidRDefault="00157F42" w:rsidP="00157F42">
            <w:pPr>
              <w:numPr>
                <w:ilvl w:val="0"/>
                <w:numId w:val="43"/>
              </w:numPr>
              <w:jc w:val="both"/>
              <w:rPr>
                <w:bCs/>
              </w:rPr>
            </w:pPr>
            <w:r w:rsidRPr="00157F42">
              <w:rPr>
                <w:bCs/>
              </w:rPr>
              <w:t xml:space="preserve">Moyens matériels mobilisés : outils, logiciels utilisés, équipements de mesure, équipements de sécurité et moyens de levage. </w:t>
            </w:r>
          </w:p>
          <w:p w14:paraId="42FACE52" w14:textId="77777777" w:rsidR="00157F42" w:rsidRPr="00157F42" w:rsidRDefault="00157F42" w:rsidP="00157F42">
            <w:pPr>
              <w:numPr>
                <w:ilvl w:val="0"/>
                <w:numId w:val="43"/>
              </w:numPr>
              <w:jc w:val="both"/>
              <w:rPr>
                <w:bCs/>
              </w:rPr>
            </w:pPr>
            <w:r w:rsidRPr="00157F42">
              <w:rPr>
                <w:bCs/>
              </w:rPr>
              <w:t>Moyens de mobilité et de communication des équipes.</w:t>
            </w:r>
          </w:p>
          <w:p w14:paraId="2F6F43C4" w14:textId="759EC594" w:rsidR="005A33D4" w:rsidRPr="0081194A" w:rsidRDefault="005A33D4" w:rsidP="00406019">
            <w:pPr>
              <w:rPr>
                <w:b/>
                <w:color w:val="1F497D" w:themeColor="text2"/>
              </w:rPr>
            </w:pPr>
          </w:p>
        </w:tc>
      </w:tr>
      <w:tr w:rsidR="005A33D4" w14:paraId="71AF6A90" w14:textId="77777777" w:rsidTr="00F37571">
        <w:tc>
          <w:tcPr>
            <w:tcW w:w="9288" w:type="dxa"/>
            <w:shd w:val="clear" w:color="auto" w:fill="auto"/>
          </w:tcPr>
          <w:p w14:paraId="1DC4C6A3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210513A3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5ACF2570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57DC0FA1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30507A71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1A760A8F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3D7FCAB2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6A8FD1B9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2A6D95DA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491A9866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1C55507B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0FFD46D8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02937CE0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6F2A5DE3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4760B65E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64410A17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2E2CFB4F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0EB1CF35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5666DEFF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4385C610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7E0C1D17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31C4EDEC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6AE8463B" w14:textId="77777777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6BDB3AEB" w14:textId="351CF451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  <w:p w14:paraId="32D5AA7B" w14:textId="51783EBA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0D0B3CB7" w14:textId="1809CB32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4AC4F715" w14:textId="553B8528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67702971" w14:textId="7460E120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43A98109" w14:textId="4776B567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301A1DAA" w14:textId="2E0A920D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6691C793" w14:textId="539C26DE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288C018B" w14:textId="03B405B7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2C4BF4A1" w14:textId="67A7B5F5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27FC5537" w14:textId="0E355106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2E71FC04" w14:textId="2CBC6B37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5369E30A" w14:textId="59DC4C1C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7360C215" w14:textId="1676791E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5A1123A0" w14:textId="7DD8DB1D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035AEABD" w14:textId="230549B6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78376618" w14:textId="637EB56E" w:rsidR="0081194A" w:rsidRDefault="0081194A" w:rsidP="00F37571">
            <w:pPr>
              <w:rPr>
                <w:b/>
                <w:color w:val="365F91" w:themeColor="accent1" w:themeShade="BF"/>
              </w:rPr>
            </w:pPr>
          </w:p>
          <w:p w14:paraId="54704261" w14:textId="4795E792" w:rsidR="005A33D4" w:rsidRDefault="005A33D4" w:rsidP="00F37571">
            <w:pPr>
              <w:rPr>
                <w:b/>
                <w:color w:val="365F91" w:themeColor="accent1" w:themeShade="BF"/>
              </w:rPr>
            </w:pPr>
          </w:p>
        </w:tc>
      </w:tr>
      <w:tr w:rsidR="00C46606" w:rsidRPr="00AA2842" w14:paraId="6A901194" w14:textId="77777777" w:rsidTr="00922CD8">
        <w:tc>
          <w:tcPr>
            <w:tcW w:w="9288" w:type="dxa"/>
            <w:shd w:val="clear" w:color="auto" w:fill="DBE5F1" w:themeFill="accent1" w:themeFillTint="33"/>
          </w:tcPr>
          <w:p w14:paraId="7A370FC3" w14:textId="2C9DA584" w:rsidR="0081194A" w:rsidRDefault="00D83AE0" w:rsidP="0081194A">
            <w:pPr>
              <w:spacing w:before="120"/>
              <w:contextualSpacing/>
              <w:jc w:val="both"/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lastRenderedPageBreak/>
              <w:t>3. Méthodologie (30 points)</w:t>
            </w:r>
          </w:p>
          <w:p w14:paraId="178F2182" w14:textId="77777777" w:rsidR="00D83AE0" w:rsidRDefault="00D83AE0" w:rsidP="0081194A">
            <w:pPr>
              <w:spacing w:before="120"/>
              <w:contextualSpacing/>
              <w:jc w:val="both"/>
              <w:rPr>
                <w:b/>
                <w:color w:val="1F497D" w:themeColor="text2"/>
              </w:rPr>
            </w:pPr>
          </w:p>
          <w:p w14:paraId="4E462CF8" w14:textId="0AD93BCA" w:rsidR="00F535B1" w:rsidRDefault="00F535B1" w:rsidP="0081194A">
            <w:pPr>
              <w:spacing w:before="120"/>
              <w:contextualSpacing/>
              <w:jc w:val="both"/>
            </w:pPr>
            <w:r w:rsidRPr="00F535B1">
              <w:rPr>
                <w:b/>
              </w:rPr>
              <w:t>Le candidat doit décrire </w:t>
            </w:r>
            <w:r w:rsidR="00D83AE0">
              <w:rPr>
                <w:b/>
              </w:rPr>
              <w:t xml:space="preserve">les méthodologies pour : </w:t>
            </w:r>
          </w:p>
          <w:p w14:paraId="0B7E8D01" w14:textId="77777777" w:rsidR="00157F42" w:rsidRPr="00157F42" w:rsidRDefault="00157F42" w:rsidP="00157F42">
            <w:pPr>
              <w:pStyle w:val="Paragraphedeliste"/>
              <w:numPr>
                <w:ilvl w:val="0"/>
                <w:numId w:val="43"/>
              </w:numPr>
              <w:rPr>
                <w:bCs/>
              </w:rPr>
            </w:pPr>
            <w:r w:rsidRPr="00157F42">
              <w:rPr>
                <w:bCs/>
              </w:rPr>
              <w:t xml:space="preserve">Maintenance préventive des équipements de la centrale d’air comprimé. </w:t>
            </w:r>
          </w:p>
          <w:p w14:paraId="10F41012" w14:textId="77777777" w:rsidR="00157F42" w:rsidRPr="00157F42" w:rsidRDefault="00157F42" w:rsidP="00157F42">
            <w:pPr>
              <w:pStyle w:val="Paragraphedeliste"/>
              <w:numPr>
                <w:ilvl w:val="0"/>
                <w:numId w:val="43"/>
              </w:numPr>
              <w:rPr>
                <w:bCs/>
              </w:rPr>
            </w:pPr>
            <w:r w:rsidRPr="00157F42">
              <w:rPr>
                <w:bCs/>
              </w:rPr>
              <w:t xml:space="preserve">Maintenance corrective des équipements de la centrale d’air comprimé. </w:t>
            </w:r>
          </w:p>
          <w:p w14:paraId="7E19388F" w14:textId="77777777" w:rsidR="00157F42" w:rsidRPr="00157F42" w:rsidRDefault="00157F42" w:rsidP="00157F42">
            <w:pPr>
              <w:pStyle w:val="Paragraphedeliste"/>
              <w:numPr>
                <w:ilvl w:val="0"/>
                <w:numId w:val="43"/>
              </w:numPr>
              <w:rPr>
                <w:bCs/>
              </w:rPr>
            </w:pPr>
            <w:r w:rsidRPr="00157F42">
              <w:rPr>
                <w:bCs/>
              </w:rPr>
              <w:t xml:space="preserve">Gestion des interventions d’astreinte et traitement des urgences. </w:t>
            </w:r>
          </w:p>
          <w:p w14:paraId="289BC4BB" w14:textId="77777777" w:rsidR="00157F42" w:rsidRPr="00157F42" w:rsidRDefault="00157F42" w:rsidP="00157F42">
            <w:pPr>
              <w:pStyle w:val="Paragraphedeliste"/>
              <w:numPr>
                <w:ilvl w:val="0"/>
                <w:numId w:val="43"/>
              </w:numPr>
              <w:rPr>
                <w:bCs/>
              </w:rPr>
            </w:pPr>
            <w:r w:rsidRPr="00157F42">
              <w:rPr>
                <w:bCs/>
              </w:rPr>
              <w:t xml:space="preserve">Accompagnement technique et propositions d’amélioration : </w:t>
            </w:r>
          </w:p>
          <w:p w14:paraId="7AD6FA4B" w14:textId="77777777" w:rsidR="00157F42" w:rsidRPr="00157F42" w:rsidRDefault="00157F42" w:rsidP="00157F42">
            <w:pPr>
              <w:pStyle w:val="Paragraphedeliste"/>
              <w:numPr>
                <w:ilvl w:val="1"/>
                <w:numId w:val="43"/>
              </w:numPr>
              <w:rPr>
                <w:bCs/>
              </w:rPr>
            </w:pPr>
            <w:r w:rsidRPr="00157F42">
              <w:rPr>
                <w:bCs/>
              </w:rPr>
              <w:t xml:space="preserve">Plan d’investissement pour la pérennité du parc ; </w:t>
            </w:r>
          </w:p>
          <w:p w14:paraId="244D1093" w14:textId="77777777" w:rsidR="00157F42" w:rsidRPr="00157F42" w:rsidRDefault="00157F42" w:rsidP="00157F42">
            <w:pPr>
              <w:pStyle w:val="Paragraphedeliste"/>
              <w:numPr>
                <w:ilvl w:val="1"/>
                <w:numId w:val="43"/>
              </w:numPr>
              <w:rPr>
                <w:bCs/>
              </w:rPr>
            </w:pPr>
            <w:r w:rsidRPr="00157F42">
              <w:rPr>
                <w:bCs/>
              </w:rPr>
              <w:t xml:space="preserve">Suivi de la réglementation ESP ; </w:t>
            </w:r>
          </w:p>
          <w:p w14:paraId="3B819EA9" w14:textId="462435DF" w:rsidR="00157F42" w:rsidRPr="00157F42" w:rsidRDefault="00157F42" w:rsidP="00157F42">
            <w:pPr>
              <w:pStyle w:val="Paragraphedeliste"/>
              <w:numPr>
                <w:ilvl w:val="1"/>
                <w:numId w:val="43"/>
              </w:numPr>
              <w:rPr>
                <w:bCs/>
              </w:rPr>
            </w:pPr>
            <w:r w:rsidRPr="00157F42">
              <w:rPr>
                <w:bCs/>
              </w:rPr>
              <w:t xml:space="preserve">Propositions liées aux économies d’énergie et optimisation des installations. </w:t>
            </w:r>
          </w:p>
          <w:p w14:paraId="546128B1" w14:textId="27153E64" w:rsidR="00157F42" w:rsidRPr="00157F42" w:rsidRDefault="00157F42" w:rsidP="00406019">
            <w:pPr>
              <w:pStyle w:val="Paragraphedeliste"/>
              <w:numPr>
                <w:ilvl w:val="0"/>
                <w:numId w:val="43"/>
              </w:numPr>
              <w:rPr>
                <w:bCs/>
              </w:rPr>
            </w:pPr>
            <w:r w:rsidRPr="00157F42">
              <w:rPr>
                <w:bCs/>
              </w:rPr>
              <w:t>Planification et optimisation des interventions afin de minimiser les interruptions de service.</w:t>
            </w:r>
          </w:p>
          <w:p w14:paraId="0A39E843" w14:textId="010FBA5B" w:rsidR="00C46606" w:rsidRPr="0081194A" w:rsidRDefault="00C46606" w:rsidP="00406019">
            <w:pPr>
              <w:pStyle w:val="Paragraphedeliste"/>
              <w:rPr>
                <w:szCs w:val="24"/>
              </w:rPr>
            </w:pPr>
          </w:p>
        </w:tc>
      </w:tr>
      <w:tr w:rsidR="00C46606" w:rsidRPr="00AA2842" w14:paraId="419E421A" w14:textId="77777777" w:rsidTr="00922CD8">
        <w:tc>
          <w:tcPr>
            <w:tcW w:w="9288" w:type="dxa"/>
            <w:shd w:val="clear" w:color="auto" w:fill="auto"/>
          </w:tcPr>
          <w:p w14:paraId="33FF404B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62525BCE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0C98D085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5D843A42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34BBDBCE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25EC41E8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73A9337A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3D28B320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5D6CAA5D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2CD0A686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5B913C5E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6DC5CC3F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58396E84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2E51B1DE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0F216B6A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10228C37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1869D121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2E88ACD7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4C5B8361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6DCC00D2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4648574C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6049E4BC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0DD8F03E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56853C3C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29042561" w14:textId="77777777" w:rsidR="00C46606" w:rsidRDefault="00C46606" w:rsidP="00922CD8">
            <w:pPr>
              <w:rPr>
                <w:b/>
                <w:color w:val="365F91" w:themeColor="accent1" w:themeShade="BF"/>
              </w:rPr>
            </w:pPr>
          </w:p>
          <w:p w14:paraId="44B66D6C" w14:textId="77777777" w:rsidR="00F535B1" w:rsidRDefault="00F535B1" w:rsidP="00922CD8">
            <w:pPr>
              <w:rPr>
                <w:b/>
                <w:color w:val="365F91" w:themeColor="accent1" w:themeShade="BF"/>
              </w:rPr>
            </w:pPr>
          </w:p>
          <w:p w14:paraId="09953C0A" w14:textId="77777777" w:rsidR="00F535B1" w:rsidRDefault="00F535B1" w:rsidP="00922CD8">
            <w:pPr>
              <w:rPr>
                <w:b/>
                <w:color w:val="365F91" w:themeColor="accent1" w:themeShade="BF"/>
              </w:rPr>
            </w:pPr>
          </w:p>
          <w:p w14:paraId="4C452AE0" w14:textId="77777777" w:rsidR="00F535B1" w:rsidRDefault="00F535B1" w:rsidP="00922CD8">
            <w:pPr>
              <w:rPr>
                <w:b/>
                <w:color w:val="365F91" w:themeColor="accent1" w:themeShade="BF"/>
              </w:rPr>
            </w:pPr>
          </w:p>
          <w:p w14:paraId="35B3B21E" w14:textId="77777777" w:rsidR="00F535B1" w:rsidRDefault="00F535B1" w:rsidP="00922CD8">
            <w:pPr>
              <w:rPr>
                <w:b/>
                <w:color w:val="365F91" w:themeColor="accent1" w:themeShade="BF"/>
              </w:rPr>
            </w:pPr>
          </w:p>
          <w:p w14:paraId="7D6B56EC" w14:textId="77777777" w:rsidR="00F535B1" w:rsidRDefault="00F535B1" w:rsidP="00922CD8">
            <w:pPr>
              <w:rPr>
                <w:b/>
                <w:color w:val="365F91" w:themeColor="accent1" w:themeShade="BF"/>
              </w:rPr>
            </w:pPr>
          </w:p>
          <w:p w14:paraId="52B010F7" w14:textId="77777777" w:rsidR="00F535B1" w:rsidRDefault="00F535B1" w:rsidP="00922CD8">
            <w:pPr>
              <w:rPr>
                <w:b/>
                <w:color w:val="365F91" w:themeColor="accent1" w:themeShade="BF"/>
              </w:rPr>
            </w:pPr>
          </w:p>
          <w:p w14:paraId="5AE8A01B" w14:textId="77777777" w:rsidR="00F535B1" w:rsidRDefault="00F535B1" w:rsidP="00922CD8">
            <w:pPr>
              <w:rPr>
                <w:b/>
                <w:color w:val="365F91" w:themeColor="accent1" w:themeShade="BF"/>
              </w:rPr>
            </w:pPr>
          </w:p>
          <w:p w14:paraId="20A3967B" w14:textId="77777777" w:rsidR="00F535B1" w:rsidRDefault="00F535B1" w:rsidP="00922CD8">
            <w:pPr>
              <w:rPr>
                <w:b/>
                <w:color w:val="365F91" w:themeColor="accent1" w:themeShade="BF"/>
              </w:rPr>
            </w:pPr>
          </w:p>
          <w:p w14:paraId="50E56EEF" w14:textId="77777777" w:rsidR="00F535B1" w:rsidRDefault="00F535B1" w:rsidP="00922CD8">
            <w:pPr>
              <w:rPr>
                <w:b/>
                <w:color w:val="365F91" w:themeColor="accent1" w:themeShade="BF"/>
              </w:rPr>
            </w:pPr>
          </w:p>
          <w:p w14:paraId="5064AF19" w14:textId="60F167F7" w:rsidR="00F535B1" w:rsidRDefault="00F535B1" w:rsidP="00922CD8">
            <w:pPr>
              <w:rPr>
                <w:b/>
                <w:color w:val="365F91" w:themeColor="accent1" w:themeShade="BF"/>
              </w:rPr>
            </w:pPr>
          </w:p>
        </w:tc>
      </w:tr>
    </w:tbl>
    <w:p w14:paraId="0930CF00" w14:textId="487F25EC" w:rsidR="00CF1757" w:rsidRDefault="00CF1757">
      <w:pPr>
        <w:rPr>
          <w:b/>
        </w:rPr>
      </w:pPr>
    </w:p>
    <w:p w14:paraId="43422CB2" w14:textId="569DB563" w:rsidR="00A46E90" w:rsidRPr="00D83AE0" w:rsidRDefault="00A46E90" w:rsidP="00D83AE0">
      <w:pPr>
        <w:rPr>
          <w:b/>
        </w:rPr>
      </w:pPr>
    </w:p>
    <w:sectPr w:rsidR="00A46E90" w:rsidRPr="00D83AE0" w:rsidSect="00EA7224">
      <w:headerReference w:type="default" r:id="rId9"/>
      <w:footerReference w:type="default" r:id="rId10"/>
      <w:pgSz w:w="11906" w:h="16838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C027C" w14:textId="77777777" w:rsidR="00B14918" w:rsidRDefault="00B14918">
      <w:r>
        <w:separator/>
      </w:r>
    </w:p>
  </w:endnote>
  <w:endnote w:type="continuationSeparator" w:id="0">
    <w:p w14:paraId="399174F5" w14:textId="77777777" w:rsidR="00B14918" w:rsidRDefault="00B14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Mono">
    <w:altName w:val="Courier New"/>
    <w:charset w:val="00"/>
    <w:family w:val="modern"/>
    <w:pitch w:val="fixed"/>
    <w:sig w:usb0="00000287" w:usb1="00000000" w:usb2="00000000" w:usb3="00000000" w:csb0="0000009F" w:csb1="00000000"/>
  </w:font>
  <w:font w:name="Albertus Mediu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3DD2" w14:textId="5C78EDBD" w:rsidR="005B7B74" w:rsidRPr="00CC5B42" w:rsidRDefault="00FA324D" w:rsidP="00564373">
    <w:pPr>
      <w:pStyle w:val="Pieddepage"/>
      <w:pBdr>
        <w:top w:val="inset" w:sz="6" w:space="1" w:color="auto"/>
      </w:pBdr>
      <w:tabs>
        <w:tab w:val="clear" w:pos="4536"/>
        <w:tab w:val="clear" w:pos="9072"/>
        <w:tab w:val="right" w:pos="9592"/>
      </w:tabs>
      <w:ind w:right="46"/>
      <w:rPr>
        <w:sz w:val="20"/>
        <w:szCs w:val="18"/>
      </w:rPr>
    </w:pPr>
    <w:proofErr w:type="spellStart"/>
    <w:r w:rsidRPr="00CC5B42">
      <w:rPr>
        <w:sz w:val="20"/>
        <w:szCs w:val="18"/>
      </w:rPr>
      <w:t>C</w:t>
    </w:r>
    <w:r w:rsidR="00975169">
      <w:rPr>
        <w:sz w:val="20"/>
        <w:szCs w:val="18"/>
      </w:rPr>
      <w:t>adre_de_réponse</w:t>
    </w:r>
    <w:r w:rsidR="00D162BF">
      <w:rPr>
        <w:sz w:val="20"/>
        <w:szCs w:val="18"/>
      </w:rPr>
      <w:t>_</w:t>
    </w:r>
    <w:r w:rsidR="00CE354E">
      <w:rPr>
        <w:sz w:val="20"/>
        <w:szCs w:val="18"/>
      </w:rPr>
      <w:t>technique</w:t>
    </w:r>
    <w:r w:rsidR="00496A83">
      <w:rPr>
        <w:sz w:val="20"/>
        <w:szCs w:val="18"/>
      </w:rPr>
      <w:t>_RC_Annexe</w:t>
    </w:r>
    <w:proofErr w:type="spellEnd"/>
    <w:r w:rsidR="00496A83">
      <w:rPr>
        <w:sz w:val="20"/>
        <w:szCs w:val="18"/>
      </w:rPr>
      <w:t xml:space="preserve"> </w:t>
    </w:r>
    <w:r w:rsidR="00883141">
      <w:rPr>
        <w:sz w:val="20"/>
        <w:szCs w:val="18"/>
      </w:rPr>
      <w:t>7</w:t>
    </w:r>
    <w:r w:rsidR="00CC5B42" w:rsidRPr="00CC5B42">
      <w:rPr>
        <w:sz w:val="20"/>
        <w:szCs w:val="18"/>
      </w:rPr>
      <w:t>_</w:t>
    </w:r>
    <w:r w:rsidR="00406019">
      <w:rPr>
        <w:sz w:val="20"/>
        <w:szCs w:val="18"/>
      </w:rPr>
      <w:t>26M015</w:t>
    </w:r>
    <w:r w:rsidR="005B7B74" w:rsidRPr="00CC5B42">
      <w:rPr>
        <w:sz w:val="20"/>
        <w:szCs w:val="18"/>
      </w:rPr>
      <w:tab/>
      <w:t xml:space="preserve">Page </w:t>
    </w:r>
    <w:r w:rsidR="005B7B74" w:rsidRPr="00CC5B42">
      <w:rPr>
        <w:sz w:val="20"/>
        <w:szCs w:val="18"/>
      </w:rPr>
      <w:fldChar w:fldCharType="begin"/>
    </w:r>
    <w:r w:rsidR="005B7B74" w:rsidRPr="00CC5B42">
      <w:rPr>
        <w:sz w:val="20"/>
        <w:szCs w:val="18"/>
      </w:rPr>
      <w:instrText xml:space="preserve"> PAGE </w:instrText>
    </w:r>
    <w:r w:rsidR="005B7B74" w:rsidRPr="00CC5B42">
      <w:rPr>
        <w:sz w:val="20"/>
        <w:szCs w:val="18"/>
      </w:rPr>
      <w:fldChar w:fldCharType="separate"/>
    </w:r>
    <w:r w:rsidR="00D30B5F">
      <w:rPr>
        <w:noProof/>
        <w:sz w:val="20"/>
        <w:szCs w:val="18"/>
      </w:rPr>
      <w:t>7</w:t>
    </w:r>
    <w:r w:rsidR="005B7B74" w:rsidRPr="00CC5B42">
      <w:rPr>
        <w:sz w:val="20"/>
        <w:szCs w:val="18"/>
      </w:rPr>
      <w:fldChar w:fldCharType="end"/>
    </w:r>
    <w:r w:rsidR="005B7B74" w:rsidRPr="00CC5B42">
      <w:rPr>
        <w:sz w:val="20"/>
        <w:szCs w:val="18"/>
      </w:rPr>
      <w:t xml:space="preserve"> sur </w:t>
    </w:r>
    <w:r w:rsidR="005B7B74" w:rsidRPr="00CC5B42">
      <w:rPr>
        <w:sz w:val="20"/>
        <w:szCs w:val="18"/>
      </w:rPr>
      <w:fldChar w:fldCharType="begin"/>
    </w:r>
    <w:r w:rsidR="005B7B74" w:rsidRPr="00CC5B42">
      <w:rPr>
        <w:sz w:val="20"/>
        <w:szCs w:val="18"/>
      </w:rPr>
      <w:instrText xml:space="preserve"> NUMPAGES </w:instrText>
    </w:r>
    <w:r w:rsidR="005B7B74" w:rsidRPr="00CC5B42">
      <w:rPr>
        <w:sz w:val="20"/>
        <w:szCs w:val="18"/>
      </w:rPr>
      <w:fldChar w:fldCharType="separate"/>
    </w:r>
    <w:r w:rsidR="00D30B5F">
      <w:rPr>
        <w:noProof/>
        <w:sz w:val="20"/>
        <w:szCs w:val="18"/>
      </w:rPr>
      <w:t>7</w:t>
    </w:r>
    <w:r w:rsidR="005B7B74" w:rsidRPr="00CC5B42">
      <w:rPr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8AB11" w14:textId="77777777" w:rsidR="00B14918" w:rsidRDefault="00B14918">
      <w:r>
        <w:separator/>
      </w:r>
    </w:p>
  </w:footnote>
  <w:footnote w:type="continuationSeparator" w:id="0">
    <w:p w14:paraId="334D491D" w14:textId="77777777" w:rsidR="00B14918" w:rsidRDefault="00B14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4D494" w14:textId="5E406656" w:rsidR="005B7B74" w:rsidRDefault="005B7B74" w:rsidP="00FB5243">
    <w:pPr>
      <w:pStyle w:val="En-tte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8066B44"/>
    <w:name w:val="WW8Num7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8Num1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color w:val="00000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color w:val="000000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color w:val="000000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5"/>
    <w:multiLevelType w:val="multilevel"/>
    <w:tmpl w:val="00000005"/>
    <w:name w:val="WW8Num1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</w:lvl>
  </w:abstractNum>
  <w:abstractNum w:abstractNumId="3" w15:restartNumberingAfterBreak="0">
    <w:nsid w:val="00000010"/>
    <w:multiLevelType w:val="multilevel"/>
    <w:tmpl w:val="00000010"/>
    <w:name w:val="WW8Num4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</w:lvl>
  </w:abstractNum>
  <w:abstractNum w:abstractNumId="4" w15:restartNumberingAfterBreak="0">
    <w:nsid w:val="00462CD8"/>
    <w:multiLevelType w:val="hybridMultilevel"/>
    <w:tmpl w:val="E02EDE84"/>
    <w:lvl w:ilvl="0" w:tplc="BA20092A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FC23C2"/>
    <w:multiLevelType w:val="hybridMultilevel"/>
    <w:tmpl w:val="4C4454EA"/>
    <w:lvl w:ilvl="0" w:tplc="3D566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7F361F"/>
    <w:multiLevelType w:val="hybridMultilevel"/>
    <w:tmpl w:val="26FC193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6AC8"/>
    <w:multiLevelType w:val="hybridMultilevel"/>
    <w:tmpl w:val="96D6196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306E54E">
      <w:numFmt w:val="bullet"/>
      <w:lvlText w:val="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4CB1"/>
    <w:multiLevelType w:val="hybridMultilevel"/>
    <w:tmpl w:val="612AFA6C"/>
    <w:lvl w:ilvl="0" w:tplc="D7EABDE4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439F4"/>
    <w:multiLevelType w:val="hybridMultilevel"/>
    <w:tmpl w:val="3F2CFC5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E4A94"/>
    <w:multiLevelType w:val="hybridMultilevel"/>
    <w:tmpl w:val="8DF695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27117"/>
    <w:multiLevelType w:val="hybridMultilevel"/>
    <w:tmpl w:val="A120B5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454D8"/>
    <w:multiLevelType w:val="multilevel"/>
    <w:tmpl w:val="BF70BC0A"/>
    <w:lvl w:ilvl="0">
      <w:start w:val="1"/>
      <w:numFmt w:val="decimal"/>
      <w:lvlText w:val="Partie 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upperRoman"/>
      <w:lvlText w:val="%2. 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657B2"/>
    <w:multiLevelType w:val="hybridMultilevel"/>
    <w:tmpl w:val="A0CAE78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9306E54E">
      <w:numFmt w:val="bullet"/>
      <w:lvlText w:val="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223119"/>
    <w:multiLevelType w:val="hybridMultilevel"/>
    <w:tmpl w:val="91F25DE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7032F"/>
    <w:multiLevelType w:val="hybridMultilevel"/>
    <w:tmpl w:val="9ED86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color w:val="FFFFFF"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74560"/>
    <w:multiLevelType w:val="hybridMultilevel"/>
    <w:tmpl w:val="8BD4DE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04213"/>
    <w:multiLevelType w:val="hybridMultilevel"/>
    <w:tmpl w:val="3BFC9380"/>
    <w:lvl w:ilvl="0" w:tplc="B6F6AFDC">
      <w:start w:val="1"/>
      <w:numFmt w:val="bullet"/>
      <w:pStyle w:val="CDPuce2Normal"/>
      <w:lvlText w:val=""/>
      <w:lvlJc w:val="left"/>
      <w:pPr>
        <w:tabs>
          <w:tab w:val="num" w:pos="1391"/>
        </w:tabs>
        <w:ind w:left="1391" w:hanging="34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18" w15:restartNumberingAfterBreak="0">
    <w:nsid w:val="31A419BD"/>
    <w:multiLevelType w:val="hybridMultilevel"/>
    <w:tmpl w:val="C32E4A52"/>
    <w:lvl w:ilvl="0" w:tplc="7C1A8910">
      <w:start w:val="1"/>
      <w:numFmt w:val="upperRoman"/>
      <w:lvlText w:val="%1)"/>
      <w:lvlJc w:val="left"/>
      <w:pPr>
        <w:ind w:left="143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4" w:hanging="360"/>
      </w:pPr>
    </w:lvl>
    <w:lvl w:ilvl="2" w:tplc="040C001B" w:tentative="1">
      <w:start w:val="1"/>
      <w:numFmt w:val="lowerRoman"/>
      <w:lvlText w:val="%3."/>
      <w:lvlJc w:val="right"/>
      <w:pPr>
        <w:ind w:left="2514" w:hanging="180"/>
      </w:pPr>
    </w:lvl>
    <w:lvl w:ilvl="3" w:tplc="040C000F" w:tentative="1">
      <w:start w:val="1"/>
      <w:numFmt w:val="decimal"/>
      <w:lvlText w:val="%4."/>
      <w:lvlJc w:val="left"/>
      <w:pPr>
        <w:ind w:left="3234" w:hanging="360"/>
      </w:pPr>
    </w:lvl>
    <w:lvl w:ilvl="4" w:tplc="040C0019" w:tentative="1">
      <w:start w:val="1"/>
      <w:numFmt w:val="lowerLetter"/>
      <w:lvlText w:val="%5."/>
      <w:lvlJc w:val="left"/>
      <w:pPr>
        <w:ind w:left="3954" w:hanging="360"/>
      </w:pPr>
    </w:lvl>
    <w:lvl w:ilvl="5" w:tplc="040C001B" w:tentative="1">
      <w:start w:val="1"/>
      <w:numFmt w:val="lowerRoman"/>
      <w:lvlText w:val="%6."/>
      <w:lvlJc w:val="right"/>
      <w:pPr>
        <w:ind w:left="4674" w:hanging="180"/>
      </w:pPr>
    </w:lvl>
    <w:lvl w:ilvl="6" w:tplc="040C000F" w:tentative="1">
      <w:start w:val="1"/>
      <w:numFmt w:val="decimal"/>
      <w:lvlText w:val="%7."/>
      <w:lvlJc w:val="left"/>
      <w:pPr>
        <w:ind w:left="5394" w:hanging="360"/>
      </w:pPr>
    </w:lvl>
    <w:lvl w:ilvl="7" w:tplc="040C0019" w:tentative="1">
      <w:start w:val="1"/>
      <w:numFmt w:val="lowerLetter"/>
      <w:lvlText w:val="%8."/>
      <w:lvlJc w:val="left"/>
      <w:pPr>
        <w:ind w:left="6114" w:hanging="360"/>
      </w:pPr>
    </w:lvl>
    <w:lvl w:ilvl="8" w:tplc="040C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35856584"/>
    <w:multiLevelType w:val="hybridMultilevel"/>
    <w:tmpl w:val="801400DC"/>
    <w:lvl w:ilvl="0" w:tplc="D13A2B38">
      <w:start w:val="10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AAE538F"/>
    <w:multiLevelType w:val="hybridMultilevel"/>
    <w:tmpl w:val="DBA871CE"/>
    <w:lvl w:ilvl="0" w:tplc="040C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E6E59"/>
    <w:multiLevelType w:val="hybridMultilevel"/>
    <w:tmpl w:val="2AB24B4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26288D"/>
    <w:multiLevelType w:val="hybridMultilevel"/>
    <w:tmpl w:val="D41CEE5C"/>
    <w:lvl w:ilvl="0" w:tplc="C60C33E6">
      <w:start w:val="1"/>
      <w:numFmt w:val="bullet"/>
      <w:pStyle w:val="CDPuceNota"/>
      <w:lvlText w:val=""/>
      <w:lvlJc w:val="left"/>
      <w:pPr>
        <w:tabs>
          <w:tab w:val="num" w:pos="700"/>
        </w:tabs>
        <w:ind w:left="700" w:hanging="34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D13E9"/>
    <w:multiLevelType w:val="multilevel"/>
    <w:tmpl w:val="19AAE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E533FF0"/>
    <w:multiLevelType w:val="hybridMultilevel"/>
    <w:tmpl w:val="2D823DE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64A5C"/>
    <w:multiLevelType w:val="hybridMultilevel"/>
    <w:tmpl w:val="00A282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9130B"/>
    <w:multiLevelType w:val="hybridMultilevel"/>
    <w:tmpl w:val="47E6A840"/>
    <w:lvl w:ilvl="0" w:tplc="37AAC404">
      <w:start w:val="3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67A7049"/>
    <w:multiLevelType w:val="hybridMultilevel"/>
    <w:tmpl w:val="05F01B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C139D"/>
    <w:multiLevelType w:val="multilevel"/>
    <w:tmpl w:val="FB5A62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9" w15:restartNumberingAfterBreak="0">
    <w:nsid w:val="47A41761"/>
    <w:multiLevelType w:val="hybridMultilevel"/>
    <w:tmpl w:val="7A7C6236"/>
    <w:lvl w:ilvl="0" w:tplc="2CFE76D6">
      <w:start w:val="2"/>
      <w:numFmt w:val="bullet"/>
      <w:lvlText w:val="–"/>
      <w:lvlJc w:val="left"/>
      <w:pPr>
        <w:ind w:left="644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8745747"/>
    <w:multiLevelType w:val="hybridMultilevel"/>
    <w:tmpl w:val="DD046A60"/>
    <w:lvl w:ilvl="0" w:tplc="BA20092A">
      <w:start w:val="3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FE957B2"/>
    <w:multiLevelType w:val="hybridMultilevel"/>
    <w:tmpl w:val="3BCE9CF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B435A1"/>
    <w:multiLevelType w:val="hybridMultilevel"/>
    <w:tmpl w:val="FD7882F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5276D"/>
    <w:multiLevelType w:val="hybridMultilevel"/>
    <w:tmpl w:val="78642FC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9D5681"/>
    <w:multiLevelType w:val="hybridMultilevel"/>
    <w:tmpl w:val="B6CA0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396B2E"/>
    <w:multiLevelType w:val="hybridMultilevel"/>
    <w:tmpl w:val="016003CC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EFF19EF"/>
    <w:multiLevelType w:val="hybridMultilevel"/>
    <w:tmpl w:val="BA607B78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E4AE6"/>
    <w:multiLevelType w:val="hybridMultilevel"/>
    <w:tmpl w:val="399EDF28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9306E54E">
      <w:numFmt w:val="bullet"/>
      <w:lvlText w:val="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4321BFE"/>
    <w:multiLevelType w:val="hybridMultilevel"/>
    <w:tmpl w:val="3F308EFA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6173EA4"/>
    <w:multiLevelType w:val="hybridMultilevel"/>
    <w:tmpl w:val="C48012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666FCF"/>
    <w:multiLevelType w:val="hybridMultilevel"/>
    <w:tmpl w:val="9ED86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color w:val="FFFFFF"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0E482D"/>
    <w:multiLevelType w:val="hybridMultilevel"/>
    <w:tmpl w:val="70500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029B2"/>
    <w:multiLevelType w:val="hybridMultilevel"/>
    <w:tmpl w:val="918637D4"/>
    <w:lvl w:ilvl="0" w:tplc="29AADC52">
      <w:start w:val="6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216157"/>
    <w:multiLevelType w:val="hybridMultilevel"/>
    <w:tmpl w:val="0802812A"/>
    <w:lvl w:ilvl="0" w:tplc="1D9663BE">
      <w:start w:val="1"/>
      <w:numFmt w:val="bullet"/>
      <w:lvlText w:val="-"/>
      <w:lvlJc w:val="left"/>
      <w:pPr>
        <w:ind w:left="1080" w:hanging="360"/>
      </w:pPr>
      <w:rPr>
        <w:rFonts w:ascii="Arial" w:eastAsia="Batang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CCE358F"/>
    <w:multiLevelType w:val="hybridMultilevel"/>
    <w:tmpl w:val="CBC02920"/>
    <w:lvl w:ilvl="0" w:tplc="040C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0E2EAD"/>
    <w:multiLevelType w:val="hybridMultilevel"/>
    <w:tmpl w:val="21EE0F98"/>
    <w:lvl w:ilvl="0" w:tplc="74DA48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751636">
    <w:abstractNumId w:val="22"/>
  </w:num>
  <w:num w:numId="2" w16cid:durableId="1171488499">
    <w:abstractNumId w:val="17"/>
  </w:num>
  <w:num w:numId="3" w16cid:durableId="1998916176">
    <w:abstractNumId w:val="1"/>
  </w:num>
  <w:num w:numId="4" w16cid:durableId="970553686">
    <w:abstractNumId w:val="40"/>
  </w:num>
  <w:num w:numId="5" w16cid:durableId="1563980178">
    <w:abstractNumId w:val="35"/>
  </w:num>
  <w:num w:numId="6" w16cid:durableId="1519470249">
    <w:abstractNumId w:val="16"/>
  </w:num>
  <w:num w:numId="7" w16cid:durableId="1631282323">
    <w:abstractNumId w:val="38"/>
  </w:num>
  <w:num w:numId="8" w16cid:durableId="892616205">
    <w:abstractNumId w:val="21"/>
  </w:num>
  <w:num w:numId="9" w16cid:durableId="1139809438">
    <w:abstractNumId w:val="27"/>
  </w:num>
  <w:num w:numId="10" w16cid:durableId="75833067">
    <w:abstractNumId w:val="29"/>
  </w:num>
  <w:num w:numId="11" w16cid:durableId="1858541424">
    <w:abstractNumId w:val="36"/>
  </w:num>
  <w:num w:numId="12" w16cid:durableId="327097499">
    <w:abstractNumId w:val="15"/>
  </w:num>
  <w:num w:numId="13" w16cid:durableId="1903247086">
    <w:abstractNumId w:val="30"/>
  </w:num>
  <w:num w:numId="14" w16cid:durableId="1880238757">
    <w:abstractNumId w:val="26"/>
  </w:num>
  <w:num w:numId="15" w16cid:durableId="334186875">
    <w:abstractNumId w:val="8"/>
  </w:num>
  <w:num w:numId="16" w16cid:durableId="1862157705">
    <w:abstractNumId w:val="4"/>
  </w:num>
  <w:num w:numId="17" w16cid:durableId="1493178320">
    <w:abstractNumId w:val="5"/>
  </w:num>
  <w:num w:numId="18" w16cid:durableId="85687254">
    <w:abstractNumId w:val="13"/>
  </w:num>
  <w:num w:numId="19" w16cid:durableId="1857382897">
    <w:abstractNumId w:val="7"/>
  </w:num>
  <w:num w:numId="20" w16cid:durableId="975379512">
    <w:abstractNumId w:val="24"/>
  </w:num>
  <w:num w:numId="21" w16cid:durableId="1336610026">
    <w:abstractNumId w:val="6"/>
  </w:num>
  <w:num w:numId="22" w16cid:durableId="1564676935">
    <w:abstractNumId w:val="9"/>
  </w:num>
  <w:num w:numId="23" w16cid:durableId="639306435">
    <w:abstractNumId w:val="14"/>
  </w:num>
  <w:num w:numId="24" w16cid:durableId="1719402976">
    <w:abstractNumId w:val="33"/>
  </w:num>
  <w:num w:numId="25" w16cid:durableId="1571161125">
    <w:abstractNumId w:val="31"/>
  </w:num>
  <w:num w:numId="26" w16cid:durableId="580990216">
    <w:abstractNumId w:val="34"/>
  </w:num>
  <w:num w:numId="27" w16cid:durableId="1990012386">
    <w:abstractNumId w:val="37"/>
  </w:num>
  <w:num w:numId="28" w16cid:durableId="1342856630">
    <w:abstractNumId w:val="10"/>
  </w:num>
  <w:num w:numId="29" w16cid:durableId="1668895758">
    <w:abstractNumId w:val="25"/>
  </w:num>
  <w:num w:numId="30" w16cid:durableId="1198588789">
    <w:abstractNumId w:val="11"/>
  </w:num>
  <w:num w:numId="31" w16cid:durableId="2089185551">
    <w:abstractNumId w:val="44"/>
  </w:num>
  <w:num w:numId="32" w16cid:durableId="209346968">
    <w:abstractNumId w:val="20"/>
  </w:num>
  <w:num w:numId="33" w16cid:durableId="2054187889">
    <w:abstractNumId w:val="41"/>
  </w:num>
  <w:num w:numId="34" w16cid:durableId="263147709">
    <w:abstractNumId w:val="39"/>
  </w:num>
  <w:num w:numId="35" w16cid:durableId="1210919965">
    <w:abstractNumId w:val="45"/>
  </w:num>
  <w:num w:numId="36" w16cid:durableId="2102602880">
    <w:abstractNumId w:val="12"/>
  </w:num>
  <w:num w:numId="37" w16cid:durableId="1922711960">
    <w:abstractNumId w:val="18"/>
  </w:num>
  <w:num w:numId="38" w16cid:durableId="46300079">
    <w:abstractNumId w:val="32"/>
  </w:num>
  <w:num w:numId="39" w16cid:durableId="2060935477">
    <w:abstractNumId w:val="43"/>
  </w:num>
  <w:num w:numId="40" w16cid:durableId="1241872078">
    <w:abstractNumId w:val="19"/>
  </w:num>
  <w:num w:numId="41" w16cid:durableId="343097799">
    <w:abstractNumId w:val="28"/>
  </w:num>
  <w:num w:numId="42" w16cid:durableId="424766581">
    <w:abstractNumId w:val="23"/>
  </w:num>
  <w:num w:numId="43" w16cid:durableId="1728140194">
    <w:abstractNumId w:val="4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5D0"/>
    <w:rsid w:val="000004EC"/>
    <w:rsid w:val="000009ED"/>
    <w:rsid w:val="00000C57"/>
    <w:rsid w:val="00001A22"/>
    <w:rsid w:val="00001E5C"/>
    <w:rsid w:val="00001F54"/>
    <w:rsid w:val="00003378"/>
    <w:rsid w:val="00003BCE"/>
    <w:rsid w:val="00003CEF"/>
    <w:rsid w:val="0000468B"/>
    <w:rsid w:val="000049A4"/>
    <w:rsid w:val="00005EB9"/>
    <w:rsid w:val="00006966"/>
    <w:rsid w:val="00006B1D"/>
    <w:rsid w:val="000070A8"/>
    <w:rsid w:val="00007FC6"/>
    <w:rsid w:val="00010579"/>
    <w:rsid w:val="00010815"/>
    <w:rsid w:val="000116A7"/>
    <w:rsid w:val="00011F79"/>
    <w:rsid w:val="00012287"/>
    <w:rsid w:val="000123D7"/>
    <w:rsid w:val="00012E1E"/>
    <w:rsid w:val="00013B3E"/>
    <w:rsid w:val="00015A2B"/>
    <w:rsid w:val="00015D27"/>
    <w:rsid w:val="00016555"/>
    <w:rsid w:val="00017C8C"/>
    <w:rsid w:val="00017D6B"/>
    <w:rsid w:val="00020767"/>
    <w:rsid w:val="00021D46"/>
    <w:rsid w:val="00021F1C"/>
    <w:rsid w:val="0002236C"/>
    <w:rsid w:val="0002272D"/>
    <w:rsid w:val="00022B8B"/>
    <w:rsid w:val="00022F28"/>
    <w:rsid w:val="00023287"/>
    <w:rsid w:val="0002335D"/>
    <w:rsid w:val="00023CE3"/>
    <w:rsid w:val="000245A4"/>
    <w:rsid w:val="0002485E"/>
    <w:rsid w:val="00025360"/>
    <w:rsid w:val="000261CB"/>
    <w:rsid w:val="000264EE"/>
    <w:rsid w:val="0002679C"/>
    <w:rsid w:val="00026955"/>
    <w:rsid w:val="00026AE3"/>
    <w:rsid w:val="00026E45"/>
    <w:rsid w:val="000272E9"/>
    <w:rsid w:val="00027702"/>
    <w:rsid w:val="000304C4"/>
    <w:rsid w:val="00031A6D"/>
    <w:rsid w:val="00031A78"/>
    <w:rsid w:val="00032980"/>
    <w:rsid w:val="00035E53"/>
    <w:rsid w:val="00036563"/>
    <w:rsid w:val="00037DA1"/>
    <w:rsid w:val="00040B8C"/>
    <w:rsid w:val="000410AD"/>
    <w:rsid w:val="00042FD3"/>
    <w:rsid w:val="000463FF"/>
    <w:rsid w:val="00050CC2"/>
    <w:rsid w:val="000511D2"/>
    <w:rsid w:val="00051816"/>
    <w:rsid w:val="00051E5C"/>
    <w:rsid w:val="00053A02"/>
    <w:rsid w:val="00055ECB"/>
    <w:rsid w:val="00056B3D"/>
    <w:rsid w:val="000576C7"/>
    <w:rsid w:val="000578A4"/>
    <w:rsid w:val="00057E92"/>
    <w:rsid w:val="00060ECB"/>
    <w:rsid w:val="00061032"/>
    <w:rsid w:val="0006132C"/>
    <w:rsid w:val="000628E9"/>
    <w:rsid w:val="00062E1B"/>
    <w:rsid w:val="0006334D"/>
    <w:rsid w:val="00063605"/>
    <w:rsid w:val="00063954"/>
    <w:rsid w:val="00063C42"/>
    <w:rsid w:val="00064D00"/>
    <w:rsid w:val="000659F6"/>
    <w:rsid w:val="00065FB3"/>
    <w:rsid w:val="0006614E"/>
    <w:rsid w:val="00066BE3"/>
    <w:rsid w:val="00066C2C"/>
    <w:rsid w:val="000722D0"/>
    <w:rsid w:val="00072637"/>
    <w:rsid w:val="000735E3"/>
    <w:rsid w:val="000742A5"/>
    <w:rsid w:val="00075398"/>
    <w:rsid w:val="00075800"/>
    <w:rsid w:val="00076218"/>
    <w:rsid w:val="0007624C"/>
    <w:rsid w:val="00076B65"/>
    <w:rsid w:val="00076B93"/>
    <w:rsid w:val="0008055C"/>
    <w:rsid w:val="00081921"/>
    <w:rsid w:val="00081968"/>
    <w:rsid w:val="00081FFB"/>
    <w:rsid w:val="00082561"/>
    <w:rsid w:val="0008277C"/>
    <w:rsid w:val="0008281A"/>
    <w:rsid w:val="0008377F"/>
    <w:rsid w:val="00084284"/>
    <w:rsid w:val="00084660"/>
    <w:rsid w:val="00085B7C"/>
    <w:rsid w:val="000861A9"/>
    <w:rsid w:val="000867EC"/>
    <w:rsid w:val="00086F07"/>
    <w:rsid w:val="000879A1"/>
    <w:rsid w:val="00087AD8"/>
    <w:rsid w:val="0009061D"/>
    <w:rsid w:val="000909A6"/>
    <w:rsid w:val="000914C3"/>
    <w:rsid w:val="00094E14"/>
    <w:rsid w:val="000956D7"/>
    <w:rsid w:val="0009594D"/>
    <w:rsid w:val="00097061"/>
    <w:rsid w:val="00097AA6"/>
    <w:rsid w:val="000A0184"/>
    <w:rsid w:val="000A0C9A"/>
    <w:rsid w:val="000A1019"/>
    <w:rsid w:val="000A287E"/>
    <w:rsid w:val="000A32D2"/>
    <w:rsid w:val="000A449F"/>
    <w:rsid w:val="000A7310"/>
    <w:rsid w:val="000B014A"/>
    <w:rsid w:val="000B05A8"/>
    <w:rsid w:val="000B05C2"/>
    <w:rsid w:val="000B0A13"/>
    <w:rsid w:val="000B110E"/>
    <w:rsid w:val="000B1ACF"/>
    <w:rsid w:val="000B1BD4"/>
    <w:rsid w:val="000B23B1"/>
    <w:rsid w:val="000B4612"/>
    <w:rsid w:val="000B4B18"/>
    <w:rsid w:val="000B5F25"/>
    <w:rsid w:val="000B5FBD"/>
    <w:rsid w:val="000B6B0B"/>
    <w:rsid w:val="000B7269"/>
    <w:rsid w:val="000B7975"/>
    <w:rsid w:val="000C17F3"/>
    <w:rsid w:val="000C5444"/>
    <w:rsid w:val="000C5658"/>
    <w:rsid w:val="000C5EC9"/>
    <w:rsid w:val="000C60E3"/>
    <w:rsid w:val="000C6F94"/>
    <w:rsid w:val="000D0626"/>
    <w:rsid w:val="000D0899"/>
    <w:rsid w:val="000D1B2B"/>
    <w:rsid w:val="000D2213"/>
    <w:rsid w:val="000D232D"/>
    <w:rsid w:val="000D2B93"/>
    <w:rsid w:val="000D2C1F"/>
    <w:rsid w:val="000D2DB7"/>
    <w:rsid w:val="000D46F8"/>
    <w:rsid w:val="000D6A22"/>
    <w:rsid w:val="000D704E"/>
    <w:rsid w:val="000D78C9"/>
    <w:rsid w:val="000E0083"/>
    <w:rsid w:val="000E07D7"/>
    <w:rsid w:val="000E14B0"/>
    <w:rsid w:val="000E15C7"/>
    <w:rsid w:val="000E18F5"/>
    <w:rsid w:val="000E41E8"/>
    <w:rsid w:val="000E44DC"/>
    <w:rsid w:val="000E4A86"/>
    <w:rsid w:val="000E4E5A"/>
    <w:rsid w:val="000E53CE"/>
    <w:rsid w:val="000E57A0"/>
    <w:rsid w:val="000E6301"/>
    <w:rsid w:val="000E699F"/>
    <w:rsid w:val="000E6A64"/>
    <w:rsid w:val="000F0701"/>
    <w:rsid w:val="000F11BD"/>
    <w:rsid w:val="000F1FFD"/>
    <w:rsid w:val="000F2C33"/>
    <w:rsid w:val="000F39E9"/>
    <w:rsid w:val="000F57CA"/>
    <w:rsid w:val="000F58C2"/>
    <w:rsid w:val="000F5A68"/>
    <w:rsid w:val="000F6BA2"/>
    <w:rsid w:val="000F6FDC"/>
    <w:rsid w:val="000F7DEA"/>
    <w:rsid w:val="00100A1A"/>
    <w:rsid w:val="00100FCF"/>
    <w:rsid w:val="001019A2"/>
    <w:rsid w:val="001035ED"/>
    <w:rsid w:val="00103AF5"/>
    <w:rsid w:val="0010429C"/>
    <w:rsid w:val="00104EC1"/>
    <w:rsid w:val="00104F61"/>
    <w:rsid w:val="0010506C"/>
    <w:rsid w:val="0010748D"/>
    <w:rsid w:val="0010769C"/>
    <w:rsid w:val="00107794"/>
    <w:rsid w:val="0010790F"/>
    <w:rsid w:val="00107EB0"/>
    <w:rsid w:val="00111137"/>
    <w:rsid w:val="00111C9C"/>
    <w:rsid w:val="00112301"/>
    <w:rsid w:val="001134F3"/>
    <w:rsid w:val="00114712"/>
    <w:rsid w:val="00115342"/>
    <w:rsid w:val="00116709"/>
    <w:rsid w:val="00117B4B"/>
    <w:rsid w:val="0012065D"/>
    <w:rsid w:val="001216DF"/>
    <w:rsid w:val="001239D1"/>
    <w:rsid w:val="00124E60"/>
    <w:rsid w:val="00124ED3"/>
    <w:rsid w:val="0012695E"/>
    <w:rsid w:val="00127330"/>
    <w:rsid w:val="00127C8B"/>
    <w:rsid w:val="00130D9F"/>
    <w:rsid w:val="00131BCD"/>
    <w:rsid w:val="0013253F"/>
    <w:rsid w:val="001331B7"/>
    <w:rsid w:val="00133EBE"/>
    <w:rsid w:val="0013477B"/>
    <w:rsid w:val="00134F8A"/>
    <w:rsid w:val="0013572F"/>
    <w:rsid w:val="00136B06"/>
    <w:rsid w:val="00136E6A"/>
    <w:rsid w:val="00136EDD"/>
    <w:rsid w:val="00136F92"/>
    <w:rsid w:val="001379CC"/>
    <w:rsid w:val="00137D85"/>
    <w:rsid w:val="00140015"/>
    <w:rsid w:val="0014033A"/>
    <w:rsid w:val="001413A9"/>
    <w:rsid w:val="0014164B"/>
    <w:rsid w:val="00141654"/>
    <w:rsid w:val="00142315"/>
    <w:rsid w:val="00142335"/>
    <w:rsid w:val="001427B1"/>
    <w:rsid w:val="001437F0"/>
    <w:rsid w:val="00144EC7"/>
    <w:rsid w:val="00150370"/>
    <w:rsid w:val="00150678"/>
    <w:rsid w:val="00150B11"/>
    <w:rsid w:val="00150E4F"/>
    <w:rsid w:val="00152454"/>
    <w:rsid w:val="00152951"/>
    <w:rsid w:val="001530E5"/>
    <w:rsid w:val="00153592"/>
    <w:rsid w:val="001555D4"/>
    <w:rsid w:val="00155A88"/>
    <w:rsid w:val="001561AC"/>
    <w:rsid w:val="001566CA"/>
    <w:rsid w:val="001566DB"/>
    <w:rsid w:val="00157973"/>
    <w:rsid w:val="00157AB4"/>
    <w:rsid w:val="00157F42"/>
    <w:rsid w:val="00161359"/>
    <w:rsid w:val="00161756"/>
    <w:rsid w:val="00161821"/>
    <w:rsid w:val="001627EC"/>
    <w:rsid w:val="00162F7F"/>
    <w:rsid w:val="00163ADC"/>
    <w:rsid w:val="00163CFA"/>
    <w:rsid w:val="00164308"/>
    <w:rsid w:val="00164DB3"/>
    <w:rsid w:val="0016602F"/>
    <w:rsid w:val="001675C8"/>
    <w:rsid w:val="001700A7"/>
    <w:rsid w:val="00170910"/>
    <w:rsid w:val="00171690"/>
    <w:rsid w:val="001737E5"/>
    <w:rsid w:val="00173E9E"/>
    <w:rsid w:val="00173FE0"/>
    <w:rsid w:val="001746CC"/>
    <w:rsid w:val="00174A34"/>
    <w:rsid w:val="001750F8"/>
    <w:rsid w:val="001753CF"/>
    <w:rsid w:val="001758D4"/>
    <w:rsid w:val="00177059"/>
    <w:rsid w:val="00180424"/>
    <w:rsid w:val="00181587"/>
    <w:rsid w:val="00182CB0"/>
    <w:rsid w:val="00182FA5"/>
    <w:rsid w:val="001833C3"/>
    <w:rsid w:val="001838D8"/>
    <w:rsid w:val="00183F34"/>
    <w:rsid w:val="001849A3"/>
    <w:rsid w:val="00184C54"/>
    <w:rsid w:val="001859A0"/>
    <w:rsid w:val="001859FB"/>
    <w:rsid w:val="00185B61"/>
    <w:rsid w:val="0018725E"/>
    <w:rsid w:val="001874F6"/>
    <w:rsid w:val="00190804"/>
    <w:rsid w:val="001915CC"/>
    <w:rsid w:val="00191A5A"/>
    <w:rsid w:val="00192302"/>
    <w:rsid w:val="001923C1"/>
    <w:rsid w:val="00195B00"/>
    <w:rsid w:val="00195B3B"/>
    <w:rsid w:val="001A17FB"/>
    <w:rsid w:val="001A202D"/>
    <w:rsid w:val="001A286B"/>
    <w:rsid w:val="001A2DBB"/>
    <w:rsid w:val="001A3373"/>
    <w:rsid w:val="001A5857"/>
    <w:rsid w:val="001A652F"/>
    <w:rsid w:val="001A732B"/>
    <w:rsid w:val="001A752D"/>
    <w:rsid w:val="001B0B9A"/>
    <w:rsid w:val="001B1A0A"/>
    <w:rsid w:val="001B1B2D"/>
    <w:rsid w:val="001B2617"/>
    <w:rsid w:val="001B30E0"/>
    <w:rsid w:val="001B38BB"/>
    <w:rsid w:val="001B42F6"/>
    <w:rsid w:val="001B4DE2"/>
    <w:rsid w:val="001B571A"/>
    <w:rsid w:val="001B5C6A"/>
    <w:rsid w:val="001B7089"/>
    <w:rsid w:val="001B7AF7"/>
    <w:rsid w:val="001C035A"/>
    <w:rsid w:val="001C0426"/>
    <w:rsid w:val="001C0D53"/>
    <w:rsid w:val="001C150D"/>
    <w:rsid w:val="001C153E"/>
    <w:rsid w:val="001C3002"/>
    <w:rsid w:val="001C4C2D"/>
    <w:rsid w:val="001C596A"/>
    <w:rsid w:val="001C59CB"/>
    <w:rsid w:val="001C6E02"/>
    <w:rsid w:val="001C73DE"/>
    <w:rsid w:val="001C7681"/>
    <w:rsid w:val="001C7AAF"/>
    <w:rsid w:val="001D234B"/>
    <w:rsid w:val="001D2574"/>
    <w:rsid w:val="001D2BD3"/>
    <w:rsid w:val="001D4CE9"/>
    <w:rsid w:val="001D543C"/>
    <w:rsid w:val="001D5C32"/>
    <w:rsid w:val="001D6374"/>
    <w:rsid w:val="001D6A2E"/>
    <w:rsid w:val="001E0B78"/>
    <w:rsid w:val="001E0FA2"/>
    <w:rsid w:val="001E2590"/>
    <w:rsid w:val="001E2842"/>
    <w:rsid w:val="001E2DFB"/>
    <w:rsid w:val="001E4061"/>
    <w:rsid w:val="001E5CA8"/>
    <w:rsid w:val="001E5CCC"/>
    <w:rsid w:val="001E6145"/>
    <w:rsid w:val="001E64DF"/>
    <w:rsid w:val="001F2099"/>
    <w:rsid w:val="001F2D82"/>
    <w:rsid w:val="001F336E"/>
    <w:rsid w:val="001F385F"/>
    <w:rsid w:val="001F3E2D"/>
    <w:rsid w:val="001F45B0"/>
    <w:rsid w:val="001F49D8"/>
    <w:rsid w:val="001F4DD9"/>
    <w:rsid w:val="001F563F"/>
    <w:rsid w:val="001F5ED8"/>
    <w:rsid w:val="001F6718"/>
    <w:rsid w:val="001F6840"/>
    <w:rsid w:val="001F75F3"/>
    <w:rsid w:val="001F7A7F"/>
    <w:rsid w:val="0020010B"/>
    <w:rsid w:val="00200A0C"/>
    <w:rsid w:val="00200FAB"/>
    <w:rsid w:val="00201082"/>
    <w:rsid w:val="002026A2"/>
    <w:rsid w:val="002031C6"/>
    <w:rsid w:val="00203C82"/>
    <w:rsid w:val="00204477"/>
    <w:rsid w:val="0020495C"/>
    <w:rsid w:val="00205994"/>
    <w:rsid w:val="00205ECF"/>
    <w:rsid w:val="00205F3D"/>
    <w:rsid w:val="00207242"/>
    <w:rsid w:val="00210137"/>
    <w:rsid w:val="002109E3"/>
    <w:rsid w:val="00210BB7"/>
    <w:rsid w:val="00211C58"/>
    <w:rsid w:val="0021202F"/>
    <w:rsid w:val="002121EA"/>
    <w:rsid w:val="002126F6"/>
    <w:rsid w:val="00213EE5"/>
    <w:rsid w:val="00214DBC"/>
    <w:rsid w:val="00216515"/>
    <w:rsid w:val="002165C3"/>
    <w:rsid w:val="0021666D"/>
    <w:rsid w:val="00216943"/>
    <w:rsid w:val="00216A95"/>
    <w:rsid w:val="00220A9C"/>
    <w:rsid w:val="00220AB3"/>
    <w:rsid w:val="00220D02"/>
    <w:rsid w:val="00221E97"/>
    <w:rsid w:val="002232D3"/>
    <w:rsid w:val="0022394F"/>
    <w:rsid w:val="0022540D"/>
    <w:rsid w:val="00225BAE"/>
    <w:rsid w:val="00226400"/>
    <w:rsid w:val="0023068D"/>
    <w:rsid w:val="00231871"/>
    <w:rsid w:val="00232BBE"/>
    <w:rsid w:val="00233056"/>
    <w:rsid w:val="002331E0"/>
    <w:rsid w:val="002338A8"/>
    <w:rsid w:val="00235833"/>
    <w:rsid w:val="00235DAF"/>
    <w:rsid w:val="0023627D"/>
    <w:rsid w:val="00237416"/>
    <w:rsid w:val="002375D0"/>
    <w:rsid w:val="0023788A"/>
    <w:rsid w:val="00237EBB"/>
    <w:rsid w:val="00241472"/>
    <w:rsid w:val="00243072"/>
    <w:rsid w:val="002441EE"/>
    <w:rsid w:val="0024484B"/>
    <w:rsid w:val="0024503E"/>
    <w:rsid w:val="002463D6"/>
    <w:rsid w:val="002478A6"/>
    <w:rsid w:val="00247A31"/>
    <w:rsid w:val="002507D0"/>
    <w:rsid w:val="00250B94"/>
    <w:rsid w:val="002510B8"/>
    <w:rsid w:val="00251184"/>
    <w:rsid w:val="00252E08"/>
    <w:rsid w:val="002533C3"/>
    <w:rsid w:val="002534BE"/>
    <w:rsid w:val="002540A4"/>
    <w:rsid w:val="00254A2A"/>
    <w:rsid w:val="0025513E"/>
    <w:rsid w:val="00255D11"/>
    <w:rsid w:val="002565FD"/>
    <w:rsid w:val="00256844"/>
    <w:rsid w:val="00257BBA"/>
    <w:rsid w:val="00260933"/>
    <w:rsid w:val="00260CDF"/>
    <w:rsid w:val="002618E8"/>
    <w:rsid w:val="0026313C"/>
    <w:rsid w:val="00263AF8"/>
    <w:rsid w:val="00263E6D"/>
    <w:rsid w:val="00264418"/>
    <w:rsid w:val="00264ADE"/>
    <w:rsid w:val="00264CBF"/>
    <w:rsid w:val="00264CC2"/>
    <w:rsid w:val="00265A2A"/>
    <w:rsid w:val="00265A7F"/>
    <w:rsid w:val="002670B2"/>
    <w:rsid w:val="00270E23"/>
    <w:rsid w:val="002718F4"/>
    <w:rsid w:val="00271F25"/>
    <w:rsid w:val="00272ADF"/>
    <w:rsid w:val="0027424B"/>
    <w:rsid w:val="00274975"/>
    <w:rsid w:val="00274C2E"/>
    <w:rsid w:val="00275218"/>
    <w:rsid w:val="00275B32"/>
    <w:rsid w:val="002774B2"/>
    <w:rsid w:val="00280BB5"/>
    <w:rsid w:val="00280FD9"/>
    <w:rsid w:val="00281204"/>
    <w:rsid w:val="002819F6"/>
    <w:rsid w:val="00282554"/>
    <w:rsid w:val="002833BB"/>
    <w:rsid w:val="002836C5"/>
    <w:rsid w:val="00290036"/>
    <w:rsid w:val="0029157C"/>
    <w:rsid w:val="00292430"/>
    <w:rsid w:val="00292554"/>
    <w:rsid w:val="00292775"/>
    <w:rsid w:val="0029298C"/>
    <w:rsid w:val="00292DED"/>
    <w:rsid w:val="002944F3"/>
    <w:rsid w:val="00294DAA"/>
    <w:rsid w:val="0029710F"/>
    <w:rsid w:val="002A0A2B"/>
    <w:rsid w:val="002A0B45"/>
    <w:rsid w:val="002A1B4F"/>
    <w:rsid w:val="002A203E"/>
    <w:rsid w:val="002A21D0"/>
    <w:rsid w:val="002A27AB"/>
    <w:rsid w:val="002A328E"/>
    <w:rsid w:val="002A3993"/>
    <w:rsid w:val="002A540E"/>
    <w:rsid w:val="002A5FCB"/>
    <w:rsid w:val="002A6719"/>
    <w:rsid w:val="002A68C0"/>
    <w:rsid w:val="002B002B"/>
    <w:rsid w:val="002B30A0"/>
    <w:rsid w:val="002B3BEA"/>
    <w:rsid w:val="002B4C00"/>
    <w:rsid w:val="002B4ED9"/>
    <w:rsid w:val="002B6024"/>
    <w:rsid w:val="002B64CD"/>
    <w:rsid w:val="002C092E"/>
    <w:rsid w:val="002C12FD"/>
    <w:rsid w:val="002C1A90"/>
    <w:rsid w:val="002C1E67"/>
    <w:rsid w:val="002C1FEF"/>
    <w:rsid w:val="002C35ED"/>
    <w:rsid w:val="002C482F"/>
    <w:rsid w:val="002C57CB"/>
    <w:rsid w:val="002C5D12"/>
    <w:rsid w:val="002C65EE"/>
    <w:rsid w:val="002C662B"/>
    <w:rsid w:val="002C7383"/>
    <w:rsid w:val="002D08D5"/>
    <w:rsid w:val="002D1774"/>
    <w:rsid w:val="002D2DF4"/>
    <w:rsid w:val="002D4264"/>
    <w:rsid w:val="002D5977"/>
    <w:rsid w:val="002D6D7F"/>
    <w:rsid w:val="002E15C1"/>
    <w:rsid w:val="002E2E81"/>
    <w:rsid w:val="002E398D"/>
    <w:rsid w:val="002E53F9"/>
    <w:rsid w:val="002E756E"/>
    <w:rsid w:val="002E79B5"/>
    <w:rsid w:val="002F07CC"/>
    <w:rsid w:val="002F10A2"/>
    <w:rsid w:val="002F24A1"/>
    <w:rsid w:val="002F3134"/>
    <w:rsid w:val="002F367D"/>
    <w:rsid w:val="002F4E15"/>
    <w:rsid w:val="002F640A"/>
    <w:rsid w:val="002F7105"/>
    <w:rsid w:val="002F7D9D"/>
    <w:rsid w:val="0030129F"/>
    <w:rsid w:val="003021A3"/>
    <w:rsid w:val="003030C2"/>
    <w:rsid w:val="0030317D"/>
    <w:rsid w:val="00303A5F"/>
    <w:rsid w:val="00303CCD"/>
    <w:rsid w:val="003046FD"/>
    <w:rsid w:val="00305385"/>
    <w:rsid w:val="003067B7"/>
    <w:rsid w:val="00312B5B"/>
    <w:rsid w:val="003138DC"/>
    <w:rsid w:val="003157EA"/>
    <w:rsid w:val="00315E09"/>
    <w:rsid w:val="00317516"/>
    <w:rsid w:val="003209B1"/>
    <w:rsid w:val="00320DFA"/>
    <w:rsid w:val="0032149C"/>
    <w:rsid w:val="00323AB5"/>
    <w:rsid w:val="00323E7D"/>
    <w:rsid w:val="003257F5"/>
    <w:rsid w:val="00326FAB"/>
    <w:rsid w:val="0032792B"/>
    <w:rsid w:val="00330E56"/>
    <w:rsid w:val="003317EE"/>
    <w:rsid w:val="00333460"/>
    <w:rsid w:val="0033457C"/>
    <w:rsid w:val="0033625A"/>
    <w:rsid w:val="00336798"/>
    <w:rsid w:val="00340C2D"/>
    <w:rsid w:val="00341A5D"/>
    <w:rsid w:val="00341C93"/>
    <w:rsid w:val="003425A1"/>
    <w:rsid w:val="00343A15"/>
    <w:rsid w:val="00344E6F"/>
    <w:rsid w:val="00344EE2"/>
    <w:rsid w:val="00345BF0"/>
    <w:rsid w:val="003460C3"/>
    <w:rsid w:val="00350F8D"/>
    <w:rsid w:val="00351468"/>
    <w:rsid w:val="00351E03"/>
    <w:rsid w:val="00351E9F"/>
    <w:rsid w:val="003520D0"/>
    <w:rsid w:val="00352640"/>
    <w:rsid w:val="003550FB"/>
    <w:rsid w:val="00355230"/>
    <w:rsid w:val="00356A38"/>
    <w:rsid w:val="0036067E"/>
    <w:rsid w:val="00360873"/>
    <w:rsid w:val="00361426"/>
    <w:rsid w:val="003615A2"/>
    <w:rsid w:val="00363037"/>
    <w:rsid w:val="00363CD4"/>
    <w:rsid w:val="00363E60"/>
    <w:rsid w:val="00366FE5"/>
    <w:rsid w:val="00367BC0"/>
    <w:rsid w:val="00371435"/>
    <w:rsid w:val="00371F1E"/>
    <w:rsid w:val="00371FEF"/>
    <w:rsid w:val="00372303"/>
    <w:rsid w:val="003726BD"/>
    <w:rsid w:val="00373C5A"/>
    <w:rsid w:val="003742B5"/>
    <w:rsid w:val="00374C29"/>
    <w:rsid w:val="00375491"/>
    <w:rsid w:val="003757B7"/>
    <w:rsid w:val="00376409"/>
    <w:rsid w:val="0037769E"/>
    <w:rsid w:val="00377CA8"/>
    <w:rsid w:val="0038003C"/>
    <w:rsid w:val="00380215"/>
    <w:rsid w:val="003812B8"/>
    <w:rsid w:val="003823D0"/>
    <w:rsid w:val="0038321A"/>
    <w:rsid w:val="00383B26"/>
    <w:rsid w:val="00386FF5"/>
    <w:rsid w:val="0039048A"/>
    <w:rsid w:val="0039226D"/>
    <w:rsid w:val="003930C8"/>
    <w:rsid w:val="0039337A"/>
    <w:rsid w:val="0039486C"/>
    <w:rsid w:val="00395212"/>
    <w:rsid w:val="00395BB9"/>
    <w:rsid w:val="00396514"/>
    <w:rsid w:val="003974AA"/>
    <w:rsid w:val="00397559"/>
    <w:rsid w:val="00397A7A"/>
    <w:rsid w:val="003A1761"/>
    <w:rsid w:val="003A2681"/>
    <w:rsid w:val="003A35CD"/>
    <w:rsid w:val="003A3889"/>
    <w:rsid w:val="003A4B5B"/>
    <w:rsid w:val="003A5453"/>
    <w:rsid w:val="003A67FE"/>
    <w:rsid w:val="003A74D0"/>
    <w:rsid w:val="003A7935"/>
    <w:rsid w:val="003B062B"/>
    <w:rsid w:val="003B09CD"/>
    <w:rsid w:val="003B0FE2"/>
    <w:rsid w:val="003B27F8"/>
    <w:rsid w:val="003B417E"/>
    <w:rsid w:val="003B584F"/>
    <w:rsid w:val="003B7DB5"/>
    <w:rsid w:val="003C1669"/>
    <w:rsid w:val="003C4E97"/>
    <w:rsid w:val="003C671F"/>
    <w:rsid w:val="003C69A6"/>
    <w:rsid w:val="003C7418"/>
    <w:rsid w:val="003D091D"/>
    <w:rsid w:val="003D0CED"/>
    <w:rsid w:val="003D1243"/>
    <w:rsid w:val="003D14D9"/>
    <w:rsid w:val="003D1AB6"/>
    <w:rsid w:val="003D1BE3"/>
    <w:rsid w:val="003D2924"/>
    <w:rsid w:val="003D2B71"/>
    <w:rsid w:val="003D3288"/>
    <w:rsid w:val="003D4A5E"/>
    <w:rsid w:val="003D505E"/>
    <w:rsid w:val="003D5536"/>
    <w:rsid w:val="003D5B0C"/>
    <w:rsid w:val="003D6143"/>
    <w:rsid w:val="003D7546"/>
    <w:rsid w:val="003E05BC"/>
    <w:rsid w:val="003E0A30"/>
    <w:rsid w:val="003E17F5"/>
    <w:rsid w:val="003E1CE1"/>
    <w:rsid w:val="003E3160"/>
    <w:rsid w:val="003E3853"/>
    <w:rsid w:val="003E5E38"/>
    <w:rsid w:val="003E6A17"/>
    <w:rsid w:val="003F00BF"/>
    <w:rsid w:val="003F0934"/>
    <w:rsid w:val="003F0A9F"/>
    <w:rsid w:val="003F1C8E"/>
    <w:rsid w:val="003F1E53"/>
    <w:rsid w:val="003F4156"/>
    <w:rsid w:val="003F46DA"/>
    <w:rsid w:val="003F4A06"/>
    <w:rsid w:val="003F5D43"/>
    <w:rsid w:val="003F61D8"/>
    <w:rsid w:val="003F69F1"/>
    <w:rsid w:val="003F755A"/>
    <w:rsid w:val="0040039B"/>
    <w:rsid w:val="00401B46"/>
    <w:rsid w:val="00402483"/>
    <w:rsid w:val="00402EA7"/>
    <w:rsid w:val="0040403C"/>
    <w:rsid w:val="004052A3"/>
    <w:rsid w:val="00406019"/>
    <w:rsid w:val="00406074"/>
    <w:rsid w:val="004066EC"/>
    <w:rsid w:val="004100C1"/>
    <w:rsid w:val="0041012C"/>
    <w:rsid w:val="00410146"/>
    <w:rsid w:val="00410DE4"/>
    <w:rsid w:val="0041104C"/>
    <w:rsid w:val="004111EA"/>
    <w:rsid w:val="004117A6"/>
    <w:rsid w:val="0041182C"/>
    <w:rsid w:val="00411DB6"/>
    <w:rsid w:val="00412B36"/>
    <w:rsid w:val="0041348F"/>
    <w:rsid w:val="004138B9"/>
    <w:rsid w:val="00413E45"/>
    <w:rsid w:val="00413FD3"/>
    <w:rsid w:val="00413FDC"/>
    <w:rsid w:val="00416826"/>
    <w:rsid w:val="004172FE"/>
    <w:rsid w:val="00417561"/>
    <w:rsid w:val="00417583"/>
    <w:rsid w:val="00421B6A"/>
    <w:rsid w:val="0042212B"/>
    <w:rsid w:val="00424707"/>
    <w:rsid w:val="00424D73"/>
    <w:rsid w:val="00425F96"/>
    <w:rsid w:val="00426DAD"/>
    <w:rsid w:val="004319B6"/>
    <w:rsid w:val="00432659"/>
    <w:rsid w:val="00432B8C"/>
    <w:rsid w:val="00432CEB"/>
    <w:rsid w:val="00433B9E"/>
    <w:rsid w:val="00435AEF"/>
    <w:rsid w:val="00440595"/>
    <w:rsid w:val="00441499"/>
    <w:rsid w:val="004417D1"/>
    <w:rsid w:val="00442B8F"/>
    <w:rsid w:val="004442EA"/>
    <w:rsid w:val="0044493D"/>
    <w:rsid w:val="00445086"/>
    <w:rsid w:val="00445339"/>
    <w:rsid w:val="004454C1"/>
    <w:rsid w:val="00445D5C"/>
    <w:rsid w:val="00445E2E"/>
    <w:rsid w:val="004461FA"/>
    <w:rsid w:val="004467C4"/>
    <w:rsid w:val="00446A45"/>
    <w:rsid w:val="00450CFD"/>
    <w:rsid w:val="004513D4"/>
    <w:rsid w:val="004524C6"/>
    <w:rsid w:val="00453078"/>
    <w:rsid w:val="0045526D"/>
    <w:rsid w:val="00455A59"/>
    <w:rsid w:val="0045627A"/>
    <w:rsid w:val="0045631E"/>
    <w:rsid w:val="004577C7"/>
    <w:rsid w:val="00460720"/>
    <w:rsid w:val="00460E74"/>
    <w:rsid w:val="00461411"/>
    <w:rsid w:val="004614C9"/>
    <w:rsid w:val="004631A8"/>
    <w:rsid w:val="00464D73"/>
    <w:rsid w:val="0046531A"/>
    <w:rsid w:val="004668FD"/>
    <w:rsid w:val="004679B7"/>
    <w:rsid w:val="00467A2F"/>
    <w:rsid w:val="0047153B"/>
    <w:rsid w:val="00471AA3"/>
    <w:rsid w:val="0047210E"/>
    <w:rsid w:val="00473F4D"/>
    <w:rsid w:val="00474E34"/>
    <w:rsid w:val="0047572C"/>
    <w:rsid w:val="004769B2"/>
    <w:rsid w:val="004775F0"/>
    <w:rsid w:val="004776F3"/>
    <w:rsid w:val="00477850"/>
    <w:rsid w:val="004807CD"/>
    <w:rsid w:val="00480A8D"/>
    <w:rsid w:val="00480AE5"/>
    <w:rsid w:val="00480EF8"/>
    <w:rsid w:val="00481EB1"/>
    <w:rsid w:val="00481F43"/>
    <w:rsid w:val="004822B5"/>
    <w:rsid w:val="00482F8C"/>
    <w:rsid w:val="0048489C"/>
    <w:rsid w:val="00485A50"/>
    <w:rsid w:val="004879A2"/>
    <w:rsid w:val="00491431"/>
    <w:rsid w:val="004918BF"/>
    <w:rsid w:val="00492106"/>
    <w:rsid w:val="00492C2A"/>
    <w:rsid w:val="0049313D"/>
    <w:rsid w:val="00493C72"/>
    <w:rsid w:val="00494362"/>
    <w:rsid w:val="00496001"/>
    <w:rsid w:val="00496A83"/>
    <w:rsid w:val="00497C9B"/>
    <w:rsid w:val="004A03F5"/>
    <w:rsid w:val="004A0802"/>
    <w:rsid w:val="004A2433"/>
    <w:rsid w:val="004A3465"/>
    <w:rsid w:val="004A3FFA"/>
    <w:rsid w:val="004A4B42"/>
    <w:rsid w:val="004A64F5"/>
    <w:rsid w:val="004A7386"/>
    <w:rsid w:val="004A7B83"/>
    <w:rsid w:val="004A7C09"/>
    <w:rsid w:val="004A7CD2"/>
    <w:rsid w:val="004B01B8"/>
    <w:rsid w:val="004B02EE"/>
    <w:rsid w:val="004B066F"/>
    <w:rsid w:val="004B231F"/>
    <w:rsid w:val="004B3146"/>
    <w:rsid w:val="004B35D3"/>
    <w:rsid w:val="004B38E2"/>
    <w:rsid w:val="004B3CEB"/>
    <w:rsid w:val="004B42B8"/>
    <w:rsid w:val="004B5B2E"/>
    <w:rsid w:val="004B626A"/>
    <w:rsid w:val="004B6C8A"/>
    <w:rsid w:val="004C0021"/>
    <w:rsid w:val="004C1CCD"/>
    <w:rsid w:val="004C3952"/>
    <w:rsid w:val="004C4FB6"/>
    <w:rsid w:val="004C5D73"/>
    <w:rsid w:val="004C65E6"/>
    <w:rsid w:val="004C77C9"/>
    <w:rsid w:val="004C79EB"/>
    <w:rsid w:val="004C7B6C"/>
    <w:rsid w:val="004D0684"/>
    <w:rsid w:val="004D0893"/>
    <w:rsid w:val="004D11ED"/>
    <w:rsid w:val="004D3148"/>
    <w:rsid w:val="004D35A3"/>
    <w:rsid w:val="004D384D"/>
    <w:rsid w:val="004D4A3E"/>
    <w:rsid w:val="004D4A6F"/>
    <w:rsid w:val="004D5927"/>
    <w:rsid w:val="004E0AB9"/>
    <w:rsid w:val="004E0C96"/>
    <w:rsid w:val="004E0EC2"/>
    <w:rsid w:val="004E1F64"/>
    <w:rsid w:val="004E245F"/>
    <w:rsid w:val="004E3CA9"/>
    <w:rsid w:val="004E5209"/>
    <w:rsid w:val="004E5EA2"/>
    <w:rsid w:val="004E619F"/>
    <w:rsid w:val="004E6359"/>
    <w:rsid w:val="004E7FAA"/>
    <w:rsid w:val="004F0336"/>
    <w:rsid w:val="004F1336"/>
    <w:rsid w:val="004F171C"/>
    <w:rsid w:val="004F1757"/>
    <w:rsid w:val="004F2551"/>
    <w:rsid w:val="004F25C5"/>
    <w:rsid w:val="004F28DB"/>
    <w:rsid w:val="004F37BE"/>
    <w:rsid w:val="004F3B90"/>
    <w:rsid w:val="004F4B50"/>
    <w:rsid w:val="004F5113"/>
    <w:rsid w:val="004F577A"/>
    <w:rsid w:val="004F5F49"/>
    <w:rsid w:val="004F6596"/>
    <w:rsid w:val="004F6C1F"/>
    <w:rsid w:val="005003BF"/>
    <w:rsid w:val="00500CCB"/>
    <w:rsid w:val="00501729"/>
    <w:rsid w:val="00501F6E"/>
    <w:rsid w:val="00501FFB"/>
    <w:rsid w:val="005027F5"/>
    <w:rsid w:val="00502CEC"/>
    <w:rsid w:val="00504219"/>
    <w:rsid w:val="005055BB"/>
    <w:rsid w:val="005062DB"/>
    <w:rsid w:val="00506901"/>
    <w:rsid w:val="00507C33"/>
    <w:rsid w:val="00510D9D"/>
    <w:rsid w:val="00511341"/>
    <w:rsid w:val="00511EA4"/>
    <w:rsid w:val="00512B04"/>
    <w:rsid w:val="00512F2A"/>
    <w:rsid w:val="00513818"/>
    <w:rsid w:val="00513DD2"/>
    <w:rsid w:val="00516324"/>
    <w:rsid w:val="00517D79"/>
    <w:rsid w:val="00517DF8"/>
    <w:rsid w:val="0052013F"/>
    <w:rsid w:val="00520E7A"/>
    <w:rsid w:val="00523017"/>
    <w:rsid w:val="0052466F"/>
    <w:rsid w:val="005260E0"/>
    <w:rsid w:val="0053222A"/>
    <w:rsid w:val="00532CF6"/>
    <w:rsid w:val="0053444C"/>
    <w:rsid w:val="00534538"/>
    <w:rsid w:val="00534CC3"/>
    <w:rsid w:val="0053509F"/>
    <w:rsid w:val="00536647"/>
    <w:rsid w:val="00536ABC"/>
    <w:rsid w:val="0053751D"/>
    <w:rsid w:val="00541D0C"/>
    <w:rsid w:val="00541D8B"/>
    <w:rsid w:val="00542331"/>
    <w:rsid w:val="00542B21"/>
    <w:rsid w:val="00543A20"/>
    <w:rsid w:val="0054440C"/>
    <w:rsid w:val="00545787"/>
    <w:rsid w:val="00545D88"/>
    <w:rsid w:val="00546023"/>
    <w:rsid w:val="00546988"/>
    <w:rsid w:val="00546E6F"/>
    <w:rsid w:val="00547808"/>
    <w:rsid w:val="00547AD4"/>
    <w:rsid w:val="00550C98"/>
    <w:rsid w:val="00550FD1"/>
    <w:rsid w:val="0055190B"/>
    <w:rsid w:val="00551A44"/>
    <w:rsid w:val="00552B72"/>
    <w:rsid w:val="005537E6"/>
    <w:rsid w:val="00553DB1"/>
    <w:rsid w:val="00554DA8"/>
    <w:rsid w:val="00554E85"/>
    <w:rsid w:val="00554ED5"/>
    <w:rsid w:val="0055581C"/>
    <w:rsid w:val="00555B98"/>
    <w:rsid w:val="00555F0B"/>
    <w:rsid w:val="00560091"/>
    <w:rsid w:val="00560A85"/>
    <w:rsid w:val="00560F23"/>
    <w:rsid w:val="00561AA2"/>
    <w:rsid w:val="00561F81"/>
    <w:rsid w:val="00563028"/>
    <w:rsid w:val="00563795"/>
    <w:rsid w:val="00563D3C"/>
    <w:rsid w:val="00564373"/>
    <w:rsid w:val="00564568"/>
    <w:rsid w:val="00564ED5"/>
    <w:rsid w:val="00565A2B"/>
    <w:rsid w:val="00566280"/>
    <w:rsid w:val="00567923"/>
    <w:rsid w:val="00567AEC"/>
    <w:rsid w:val="005704D0"/>
    <w:rsid w:val="00570846"/>
    <w:rsid w:val="00570C03"/>
    <w:rsid w:val="0057204B"/>
    <w:rsid w:val="00572B22"/>
    <w:rsid w:val="005748CC"/>
    <w:rsid w:val="00574B40"/>
    <w:rsid w:val="005770DB"/>
    <w:rsid w:val="00580002"/>
    <w:rsid w:val="00580F96"/>
    <w:rsid w:val="00581F0B"/>
    <w:rsid w:val="00582209"/>
    <w:rsid w:val="005834FB"/>
    <w:rsid w:val="00584109"/>
    <w:rsid w:val="0058466B"/>
    <w:rsid w:val="00586A3A"/>
    <w:rsid w:val="00586C2C"/>
    <w:rsid w:val="00587413"/>
    <w:rsid w:val="00587834"/>
    <w:rsid w:val="005902DA"/>
    <w:rsid w:val="00590C83"/>
    <w:rsid w:val="00591147"/>
    <w:rsid w:val="00591783"/>
    <w:rsid w:val="00591C5B"/>
    <w:rsid w:val="00591CD6"/>
    <w:rsid w:val="005926D7"/>
    <w:rsid w:val="00592A6F"/>
    <w:rsid w:val="005938A8"/>
    <w:rsid w:val="0059513D"/>
    <w:rsid w:val="005A02B1"/>
    <w:rsid w:val="005A0B29"/>
    <w:rsid w:val="005A1CCD"/>
    <w:rsid w:val="005A21C9"/>
    <w:rsid w:val="005A2F39"/>
    <w:rsid w:val="005A2F4B"/>
    <w:rsid w:val="005A33D4"/>
    <w:rsid w:val="005A3DF5"/>
    <w:rsid w:val="005A4BF9"/>
    <w:rsid w:val="005A5896"/>
    <w:rsid w:val="005A5FA6"/>
    <w:rsid w:val="005A6965"/>
    <w:rsid w:val="005A6A06"/>
    <w:rsid w:val="005A6AF5"/>
    <w:rsid w:val="005A714F"/>
    <w:rsid w:val="005A7222"/>
    <w:rsid w:val="005A7A8D"/>
    <w:rsid w:val="005B093C"/>
    <w:rsid w:val="005B0B0D"/>
    <w:rsid w:val="005B2931"/>
    <w:rsid w:val="005B48E9"/>
    <w:rsid w:val="005B620B"/>
    <w:rsid w:val="005B63FD"/>
    <w:rsid w:val="005B6796"/>
    <w:rsid w:val="005B68B9"/>
    <w:rsid w:val="005B7088"/>
    <w:rsid w:val="005B7B74"/>
    <w:rsid w:val="005C1549"/>
    <w:rsid w:val="005C3FF4"/>
    <w:rsid w:val="005C55CB"/>
    <w:rsid w:val="005C58A7"/>
    <w:rsid w:val="005D2065"/>
    <w:rsid w:val="005D2236"/>
    <w:rsid w:val="005D24A4"/>
    <w:rsid w:val="005D38D3"/>
    <w:rsid w:val="005D3AEA"/>
    <w:rsid w:val="005D4C5F"/>
    <w:rsid w:val="005D4F94"/>
    <w:rsid w:val="005D663C"/>
    <w:rsid w:val="005D7063"/>
    <w:rsid w:val="005E1095"/>
    <w:rsid w:val="005E1A7E"/>
    <w:rsid w:val="005E220D"/>
    <w:rsid w:val="005E2DC9"/>
    <w:rsid w:val="005E3A3F"/>
    <w:rsid w:val="005E3DDA"/>
    <w:rsid w:val="005E41FD"/>
    <w:rsid w:val="005E4FC9"/>
    <w:rsid w:val="005F103F"/>
    <w:rsid w:val="005F10C6"/>
    <w:rsid w:val="005F279B"/>
    <w:rsid w:val="005F41B6"/>
    <w:rsid w:val="005F4D34"/>
    <w:rsid w:val="005F53C7"/>
    <w:rsid w:val="005F628A"/>
    <w:rsid w:val="005F6F5E"/>
    <w:rsid w:val="005F7306"/>
    <w:rsid w:val="005F77F5"/>
    <w:rsid w:val="005F7C2A"/>
    <w:rsid w:val="00600029"/>
    <w:rsid w:val="006001EE"/>
    <w:rsid w:val="00600D2A"/>
    <w:rsid w:val="0060122C"/>
    <w:rsid w:val="006020C7"/>
    <w:rsid w:val="00602765"/>
    <w:rsid w:val="0060286E"/>
    <w:rsid w:val="00603132"/>
    <w:rsid w:val="00603806"/>
    <w:rsid w:val="00603A40"/>
    <w:rsid w:val="0060502A"/>
    <w:rsid w:val="0060591B"/>
    <w:rsid w:val="00605E0A"/>
    <w:rsid w:val="00606B44"/>
    <w:rsid w:val="006074B7"/>
    <w:rsid w:val="00610081"/>
    <w:rsid w:val="0061144F"/>
    <w:rsid w:val="006114C3"/>
    <w:rsid w:val="00611C32"/>
    <w:rsid w:val="00611D24"/>
    <w:rsid w:val="00612814"/>
    <w:rsid w:val="00613274"/>
    <w:rsid w:val="00614045"/>
    <w:rsid w:val="00614DC2"/>
    <w:rsid w:val="00615766"/>
    <w:rsid w:val="00617DD6"/>
    <w:rsid w:val="006201DE"/>
    <w:rsid w:val="0062028D"/>
    <w:rsid w:val="00621085"/>
    <w:rsid w:val="00621F8C"/>
    <w:rsid w:val="00622F9C"/>
    <w:rsid w:val="00624C73"/>
    <w:rsid w:val="00626D07"/>
    <w:rsid w:val="0062722C"/>
    <w:rsid w:val="00627CC2"/>
    <w:rsid w:val="006310F9"/>
    <w:rsid w:val="00631CB4"/>
    <w:rsid w:val="00632817"/>
    <w:rsid w:val="00632C33"/>
    <w:rsid w:val="00635025"/>
    <w:rsid w:val="00635079"/>
    <w:rsid w:val="00637C1B"/>
    <w:rsid w:val="006405AD"/>
    <w:rsid w:val="00640607"/>
    <w:rsid w:val="00642B58"/>
    <w:rsid w:val="00644416"/>
    <w:rsid w:val="00644427"/>
    <w:rsid w:val="0065104D"/>
    <w:rsid w:val="0065123D"/>
    <w:rsid w:val="006548DF"/>
    <w:rsid w:val="00655131"/>
    <w:rsid w:val="00655321"/>
    <w:rsid w:val="00655C65"/>
    <w:rsid w:val="00655D5F"/>
    <w:rsid w:val="00656180"/>
    <w:rsid w:val="00656775"/>
    <w:rsid w:val="0065720B"/>
    <w:rsid w:val="006604D1"/>
    <w:rsid w:val="00660C71"/>
    <w:rsid w:val="00660DDC"/>
    <w:rsid w:val="00660EA0"/>
    <w:rsid w:val="006610E8"/>
    <w:rsid w:val="00662E2C"/>
    <w:rsid w:val="00663CA1"/>
    <w:rsid w:val="0066456C"/>
    <w:rsid w:val="00665D9B"/>
    <w:rsid w:val="00665D9C"/>
    <w:rsid w:val="00666416"/>
    <w:rsid w:val="006669FF"/>
    <w:rsid w:val="00667A24"/>
    <w:rsid w:val="00670385"/>
    <w:rsid w:val="00671EE8"/>
    <w:rsid w:val="006730DE"/>
    <w:rsid w:val="006739A4"/>
    <w:rsid w:val="0067506E"/>
    <w:rsid w:val="0067521B"/>
    <w:rsid w:val="00675622"/>
    <w:rsid w:val="00675964"/>
    <w:rsid w:val="00676B44"/>
    <w:rsid w:val="006771D4"/>
    <w:rsid w:val="006810B5"/>
    <w:rsid w:val="00681139"/>
    <w:rsid w:val="0068300F"/>
    <w:rsid w:val="0068540F"/>
    <w:rsid w:val="0068614C"/>
    <w:rsid w:val="0068620E"/>
    <w:rsid w:val="00686C01"/>
    <w:rsid w:val="00686CD4"/>
    <w:rsid w:val="00690623"/>
    <w:rsid w:val="0069103C"/>
    <w:rsid w:val="00691563"/>
    <w:rsid w:val="00691EFC"/>
    <w:rsid w:val="00692311"/>
    <w:rsid w:val="0069329D"/>
    <w:rsid w:val="00693419"/>
    <w:rsid w:val="00693936"/>
    <w:rsid w:val="006951D4"/>
    <w:rsid w:val="006958D9"/>
    <w:rsid w:val="006976DF"/>
    <w:rsid w:val="00697AA2"/>
    <w:rsid w:val="00697D8E"/>
    <w:rsid w:val="006A0C87"/>
    <w:rsid w:val="006A0E12"/>
    <w:rsid w:val="006A161D"/>
    <w:rsid w:val="006A1808"/>
    <w:rsid w:val="006A1B87"/>
    <w:rsid w:val="006A2802"/>
    <w:rsid w:val="006A3F7F"/>
    <w:rsid w:val="006A5BEE"/>
    <w:rsid w:val="006A7156"/>
    <w:rsid w:val="006A71F7"/>
    <w:rsid w:val="006A76A7"/>
    <w:rsid w:val="006A76D2"/>
    <w:rsid w:val="006B006B"/>
    <w:rsid w:val="006B0075"/>
    <w:rsid w:val="006B284C"/>
    <w:rsid w:val="006B2AF7"/>
    <w:rsid w:val="006B3ABE"/>
    <w:rsid w:val="006B3CD4"/>
    <w:rsid w:val="006B47D4"/>
    <w:rsid w:val="006B5AA1"/>
    <w:rsid w:val="006B6F44"/>
    <w:rsid w:val="006B7122"/>
    <w:rsid w:val="006C1B49"/>
    <w:rsid w:val="006C2E4F"/>
    <w:rsid w:val="006C30B0"/>
    <w:rsid w:val="006C3858"/>
    <w:rsid w:val="006C72AD"/>
    <w:rsid w:val="006C7A25"/>
    <w:rsid w:val="006C7BB9"/>
    <w:rsid w:val="006D169D"/>
    <w:rsid w:val="006D2646"/>
    <w:rsid w:val="006D272F"/>
    <w:rsid w:val="006D2DCC"/>
    <w:rsid w:val="006D36F8"/>
    <w:rsid w:val="006D45F2"/>
    <w:rsid w:val="006D54B7"/>
    <w:rsid w:val="006D5B2F"/>
    <w:rsid w:val="006D6305"/>
    <w:rsid w:val="006D778D"/>
    <w:rsid w:val="006E1250"/>
    <w:rsid w:val="006E1D60"/>
    <w:rsid w:val="006E2008"/>
    <w:rsid w:val="006E23ED"/>
    <w:rsid w:val="006E4D9B"/>
    <w:rsid w:val="006E502A"/>
    <w:rsid w:val="006E5489"/>
    <w:rsid w:val="006E7546"/>
    <w:rsid w:val="006F0454"/>
    <w:rsid w:val="006F0ADA"/>
    <w:rsid w:val="006F3665"/>
    <w:rsid w:val="006F3B0C"/>
    <w:rsid w:val="006F4749"/>
    <w:rsid w:val="006F4948"/>
    <w:rsid w:val="006F4FC2"/>
    <w:rsid w:val="006F582F"/>
    <w:rsid w:val="006F5AA1"/>
    <w:rsid w:val="006F62F5"/>
    <w:rsid w:val="006F6CC0"/>
    <w:rsid w:val="006F799F"/>
    <w:rsid w:val="00700E38"/>
    <w:rsid w:val="00701124"/>
    <w:rsid w:val="00703253"/>
    <w:rsid w:val="00703F2F"/>
    <w:rsid w:val="00704E6C"/>
    <w:rsid w:val="0070600A"/>
    <w:rsid w:val="0070702A"/>
    <w:rsid w:val="0070727C"/>
    <w:rsid w:val="00710FDF"/>
    <w:rsid w:val="007115C8"/>
    <w:rsid w:val="007116D4"/>
    <w:rsid w:val="00712C44"/>
    <w:rsid w:val="00713E06"/>
    <w:rsid w:val="00714B6F"/>
    <w:rsid w:val="00714D4C"/>
    <w:rsid w:val="007151F9"/>
    <w:rsid w:val="0071553B"/>
    <w:rsid w:val="00716230"/>
    <w:rsid w:val="00716A1B"/>
    <w:rsid w:val="00721B71"/>
    <w:rsid w:val="0072214E"/>
    <w:rsid w:val="0072227D"/>
    <w:rsid w:val="00722D8B"/>
    <w:rsid w:val="00723D1B"/>
    <w:rsid w:val="00726418"/>
    <w:rsid w:val="00726682"/>
    <w:rsid w:val="007278E4"/>
    <w:rsid w:val="007321C3"/>
    <w:rsid w:val="00734E5B"/>
    <w:rsid w:val="0073504E"/>
    <w:rsid w:val="00735122"/>
    <w:rsid w:val="0073638D"/>
    <w:rsid w:val="00736B5C"/>
    <w:rsid w:val="00736DC2"/>
    <w:rsid w:val="00737EF7"/>
    <w:rsid w:val="007404AA"/>
    <w:rsid w:val="0074067A"/>
    <w:rsid w:val="0074153B"/>
    <w:rsid w:val="00742C88"/>
    <w:rsid w:val="00743382"/>
    <w:rsid w:val="00743533"/>
    <w:rsid w:val="007450E5"/>
    <w:rsid w:val="0074675C"/>
    <w:rsid w:val="00746DFA"/>
    <w:rsid w:val="00750568"/>
    <w:rsid w:val="00751771"/>
    <w:rsid w:val="00752C16"/>
    <w:rsid w:val="00755321"/>
    <w:rsid w:val="00755838"/>
    <w:rsid w:val="00756E8F"/>
    <w:rsid w:val="0076152E"/>
    <w:rsid w:val="007616F8"/>
    <w:rsid w:val="00762F01"/>
    <w:rsid w:val="00764EDA"/>
    <w:rsid w:val="007656AA"/>
    <w:rsid w:val="00765EE5"/>
    <w:rsid w:val="00766AB3"/>
    <w:rsid w:val="00766ED2"/>
    <w:rsid w:val="00767CA9"/>
    <w:rsid w:val="007707A6"/>
    <w:rsid w:val="00770B71"/>
    <w:rsid w:val="007722A4"/>
    <w:rsid w:val="007743A0"/>
    <w:rsid w:val="00774FA5"/>
    <w:rsid w:val="0077509F"/>
    <w:rsid w:val="00776729"/>
    <w:rsid w:val="00783A6F"/>
    <w:rsid w:val="00783B9D"/>
    <w:rsid w:val="00786086"/>
    <w:rsid w:val="00786963"/>
    <w:rsid w:val="007870F5"/>
    <w:rsid w:val="00787686"/>
    <w:rsid w:val="007921B3"/>
    <w:rsid w:val="00793B43"/>
    <w:rsid w:val="00793FBB"/>
    <w:rsid w:val="007940A0"/>
    <w:rsid w:val="00795319"/>
    <w:rsid w:val="0079556B"/>
    <w:rsid w:val="00795F50"/>
    <w:rsid w:val="007961AD"/>
    <w:rsid w:val="00796BC9"/>
    <w:rsid w:val="007A1132"/>
    <w:rsid w:val="007A1B91"/>
    <w:rsid w:val="007A3309"/>
    <w:rsid w:val="007A379A"/>
    <w:rsid w:val="007A4A42"/>
    <w:rsid w:val="007A4B1C"/>
    <w:rsid w:val="007A53A0"/>
    <w:rsid w:val="007A58BE"/>
    <w:rsid w:val="007A5905"/>
    <w:rsid w:val="007A6E49"/>
    <w:rsid w:val="007A7505"/>
    <w:rsid w:val="007B1633"/>
    <w:rsid w:val="007B2D24"/>
    <w:rsid w:val="007B3663"/>
    <w:rsid w:val="007B3F0B"/>
    <w:rsid w:val="007B4190"/>
    <w:rsid w:val="007B436C"/>
    <w:rsid w:val="007B4B27"/>
    <w:rsid w:val="007B72ED"/>
    <w:rsid w:val="007B7A0F"/>
    <w:rsid w:val="007C0E2A"/>
    <w:rsid w:val="007C1A6F"/>
    <w:rsid w:val="007C1BD3"/>
    <w:rsid w:val="007C1D98"/>
    <w:rsid w:val="007C4D94"/>
    <w:rsid w:val="007C581A"/>
    <w:rsid w:val="007C5D16"/>
    <w:rsid w:val="007C5E32"/>
    <w:rsid w:val="007C63E7"/>
    <w:rsid w:val="007D065C"/>
    <w:rsid w:val="007D07F5"/>
    <w:rsid w:val="007D2411"/>
    <w:rsid w:val="007D4639"/>
    <w:rsid w:val="007D4E04"/>
    <w:rsid w:val="007D4FB6"/>
    <w:rsid w:val="007D59BA"/>
    <w:rsid w:val="007D6B9E"/>
    <w:rsid w:val="007D7102"/>
    <w:rsid w:val="007E05DB"/>
    <w:rsid w:val="007E072E"/>
    <w:rsid w:val="007E07E3"/>
    <w:rsid w:val="007E0CDC"/>
    <w:rsid w:val="007E1339"/>
    <w:rsid w:val="007E2258"/>
    <w:rsid w:val="007E2645"/>
    <w:rsid w:val="007E3368"/>
    <w:rsid w:val="007E3E53"/>
    <w:rsid w:val="007E4361"/>
    <w:rsid w:val="007E454F"/>
    <w:rsid w:val="007E4BC3"/>
    <w:rsid w:val="007E4DBF"/>
    <w:rsid w:val="007E4E69"/>
    <w:rsid w:val="007E4E76"/>
    <w:rsid w:val="007E50EB"/>
    <w:rsid w:val="007E6D26"/>
    <w:rsid w:val="007F0830"/>
    <w:rsid w:val="007F0A97"/>
    <w:rsid w:val="007F0C96"/>
    <w:rsid w:val="007F1CAB"/>
    <w:rsid w:val="007F201B"/>
    <w:rsid w:val="007F2536"/>
    <w:rsid w:val="007F39CB"/>
    <w:rsid w:val="007F469E"/>
    <w:rsid w:val="007F51CC"/>
    <w:rsid w:val="007F5527"/>
    <w:rsid w:val="007F6691"/>
    <w:rsid w:val="007F73AC"/>
    <w:rsid w:val="00800520"/>
    <w:rsid w:val="00800F1B"/>
    <w:rsid w:val="0080108F"/>
    <w:rsid w:val="00801762"/>
    <w:rsid w:val="008022AA"/>
    <w:rsid w:val="008022B2"/>
    <w:rsid w:val="00802CDA"/>
    <w:rsid w:val="008034F5"/>
    <w:rsid w:val="008038A1"/>
    <w:rsid w:val="008043F8"/>
    <w:rsid w:val="00806966"/>
    <w:rsid w:val="00807102"/>
    <w:rsid w:val="00807C4A"/>
    <w:rsid w:val="0081041E"/>
    <w:rsid w:val="008114BF"/>
    <w:rsid w:val="00811536"/>
    <w:rsid w:val="008117F2"/>
    <w:rsid w:val="0081194A"/>
    <w:rsid w:val="00811FB0"/>
    <w:rsid w:val="008127BB"/>
    <w:rsid w:val="008136F4"/>
    <w:rsid w:val="008144B3"/>
    <w:rsid w:val="0081452D"/>
    <w:rsid w:val="0081736A"/>
    <w:rsid w:val="0081787C"/>
    <w:rsid w:val="008211FF"/>
    <w:rsid w:val="00822713"/>
    <w:rsid w:val="00822BBC"/>
    <w:rsid w:val="00823525"/>
    <w:rsid w:val="00824A08"/>
    <w:rsid w:val="00824A1A"/>
    <w:rsid w:val="00825138"/>
    <w:rsid w:val="00825A63"/>
    <w:rsid w:val="0082708C"/>
    <w:rsid w:val="00827AC8"/>
    <w:rsid w:val="0083088C"/>
    <w:rsid w:val="00831402"/>
    <w:rsid w:val="00831F01"/>
    <w:rsid w:val="00832020"/>
    <w:rsid w:val="00832410"/>
    <w:rsid w:val="008324BF"/>
    <w:rsid w:val="00832E75"/>
    <w:rsid w:val="0083315F"/>
    <w:rsid w:val="008348F6"/>
    <w:rsid w:val="00836B92"/>
    <w:rsid w:val="00836D43"/>
    <w:rsid w:val="008406C9"/>
    <w:rsid w:val="008408D1"/>
    <w:rsid w:val="00840C68"/>
    <w:rsid w:val="008419B5"/>
    <w:rsid w:val="00843C06"/>
    <w:rsid w:val="00843EAA"/>
    <w:rsid w:val="0084497B"/>
    <w:rsid w:val="00845EB4"/>
    <w:rsid w:val="008463E0"/>
    <w:rsid w:val="0084649E"/>
    <w:rsid w:val="00846BD6"/>
    <w:rsid w:val="00846E08"/>
    <w:rsid w:val="00846F89"/>
    <w:rsid w:val="008478CB"/>
    <w:rsid w:val="00847E79"/>
    <w:rsid w:val="0085068E"/>
    <w:rsid w:val="00850C48"/>
    <w:rsid w:val="00851097"/>
    <w:rsid w:val="00852500"/>
    <w:rsid w:val="0085277F"/>
    <w:rsid w:val="00853225"/>
    <w:rsid w:val="008541B1"/>
    <w:rsid w:val="00854264"/>
    <w:rsid w:val="00854D0E"/>
    <w:rsid w:val="00855594"/>
    <w:rsid w:val="00855803"/>
    <w:rsid w:val="008565B7"/>
    <w:rsid w:val="0085759E"/>
    <w:rsid w:val="00860E16"/>
    <w:rsid w:val="0086157A"/>
    <w:rsid w:val="00862418"/>
    <w:rsid w:val="00862AD9"/>
    <w:rsid w:val="00863119"/>
    <w:rsid w:val="00864894"/>
    <w:rsid w:val="00865B86"/>
    <w:rsid w:val="00866F52"/>
    <w:rsid w:val="00867833"/>
    <w:rsid w:val="00870024"/>
    <w:rsid w:val="008709B8"/>
    <w:rsid w:val="00871384"/>
    <w:rsid w:val="00872595"/>
    <w:rsid w:val="00872601"/>
    <w:rsid w:val="008732DC"/>
    <w:rsid w:val="00874ED4"/>
    <w:rsid w:val="00875ACA"/>
    <w:rsid w:val="00876E8E"/>
    <w:rsid w:val="0088067B"/>
    <w:rsid w:val="0088167A"/>
    <w:rsid w:val="00882D42"/>
    <w:rsid w:val="00883101"/>
    <w:rsid w:val="00883141"/>
    <w:rsid w:val="008833E8"/>
    <w:rsid w:val="00883CA3"/>
    <w:rsid w:val="00885346"/>
    <w:rsid w:val="00885AF5"/>
    <w:rsid w:val="00886680"/>
    <w:rsid w:val="00886DE9"/>
    <w:rsid w:val="00886E82"/>
    <w:rsid w:val="00890B58"/>
    <w:rsid w:val="00890B7E"/>
    <w:rsid w:val="008918A7"/>
    <w:rsid w:val="008933FF"/>
    <w:rsid w:val="00894B37"/>
    <w:rsid w:val="008951E0"/>
    <w:rsid w:val="00895DD4"/>
    <w:rsid w:val="008A11D8"/>
    <w:rsid w:val="008A1586"/>
    <w:rsid w:val="008A1C34"/>
    <w:rsid w:val="008A1C5C"/>
    <w:rsid w:val="008A218C"/>
    <w:rsid w:val="008A3D52"/>
    <w:rsid w:val="008A46A8"/>
    <w:rsid w:val="008A5C07"/>
    <w:rsid w:val="008A7139"/>
    <w:rsid w:val="008A763D"/>
    <w:rsid w:val="008A7839"/>
    <w:rsid w:val="008B040D"/>
    <w:rsid w:val="008B091F"/>
    <w:rsid w:val="008B124B"/>
    <w:rsid w:val="008B295D"/>
    <w:rsid w:val="008B2A96"/>
    <w:rsid w:val="008B44C2"/>
    <w:rsid w:val="008B458D"/>
    <w:rsid w:val="008B45E5"/>
    <w:rsid w:val="008B46BB"/>
    <w:rsid w:val="008B56AC"/>
    <w:rsid w:val="008B5CF8"/>
    <w:rsid w:val="008B7370"/>
    <w:rsid w:val="008B7457"/>
    <w:rsid w:val="008B7469"/>
    <w:rsid w:val="008B7722"/>
    <w:rsid w:val="008B7AC3"/>
    <w:rsid w:val="008C01B1"/>
    <w:rsid w:val="008C0833"/>
    <w:rsid w:val="008C283E"/>
    <w:rsid w:val="008C2AEF"/>
    <w:rsid w:val="008C2D7E"/>
    <w:rsid w:val="008C317E"/>
    <w:rsid w:val="008C31A7"/>
    <w:rsid w:val="008C5124"/>
    <w:rsid w:val="008C5EAC"/>
    <w:rsid w:val="008C6078"/>
    <w:rsid w:val="008C750C"/>
    <w:rsid w:val="008C791B"/>
    <w:rsid w:val="008C7A0E"/>
    <w:rsid w:val="008C7FB4"/>
    <w:rsid w:val="008D0FFB"/>
    <w:rsid w:val="008D2BAC"/>
    <w:rsid w:val="008D2BBB"/>
    <w:rsid w:val="008D2EE2"/>
    <w:rsid w:val="008D2F38"/>
    <w:rsid w:val="008D3407"/>
    <w:rsid w:val="008D5326"/>
    <w:rsid w:val="008D551F"/>
    <w:rsid w:val="008D5C73"/>
    <w:rsid w:val="008D5E0B"/>
    <w:rsid w:val="008E0CB4"/>
    <w:rsid w:val="008E1765"/>
    <w:rsid w:val="008E19DA"/>
    <w:rsid w:val="008E3632"/>
    <w:rsid w:val="008E47FB"/>
    <w:rsid w:val="008E5011"/>
    <w:rsid w:val="008E5564"/>
    <w:rsid w:val="008E5E95"/>
    <w:rsid w:val="008E6AE1"/>
    <w:rsid w:val="008E6B6F"/>
    <w:rsid w:val="008E6C8C"/>
    <w:rsid w:val="008F2F33"/>
    <w:rsid w:val="008F30BC"/>
    <w:rsid w:val="008F34D1"/>
    <w:rsid w:val="008F4F99"/>
    <w:rsid w:val="008F5326"/>
    <w:rsid w:val="008F54D2"/>
    <w:rsid w:val="008F7B13"/>
    <w:rsid w:val="00902321"/>
    <w:rsid w:val="009025FC"/>
    <w:rsid w:val="0090352C"/>
    <w:rsid w:val="00904290"/>
    <w:rsid w:val="009046C9"/>
    <w:rsid w:val="009051A5"/>
    <w:rsid w:val="00905853"/>
    <w:rsid w:val="00906454"/>
    <w:rsid w:val="00906C79"/>
    <w:rsid w:val="009077AC"/>
    <w:rsid w:val="00907C60"/>
    <w:rsid w:val="00907EF4"/>
    <w:rsid w:val="00912527"/>
    <w:rsid w:val="00912F21"/>
    <w:rsid w:val="00913ECE"/>
    <w:rsid w:val="00914D1F"/>
    <w:rsid w:val="00914E94"/>
    <w:rsid w:val="00920A88"/>
    <w:rsid w:val="009212E3"/>
    <w:rsid w:val="009227EE"/>
    <w:rsid w:val="00922BC9"/>
    <w:rsid w:val="00923A63"/>
    <w:rsid w:val="00925122"/>
    <w:rsid w:val="00925DB9"/>
    <w:rsid w:val="009271A8"/>
    <w:rsid w:val="00927C81"/>
    <w:rsid w:val="00927F63"/>
    <w:rsid w:val="0093063C"/>
    <w:rsid w:val="00931ACA"/>
    <w:rsid w:val="00932CA7"/>
    <w:rsid w:val="009341A9"/>
    <w:rsid w:val="0093450F"/>
    <w:rsid w:val="009358F1"/>
    <w:rsid w:val="00936B50"/>
    <w:rsid w:val="00936D07"/>
    <w:rsid w:val="00936D2C"/>
    <w:rsid w:val="009400CD"/>
    <w:rsid w:val="009407F4"/>
    <w:rsid w:val="009411CC"/>
    <w:rsid w:val="0094167E"/>
    <w:rsid w:val="00941D5B"/>
    <w:rsid w:val="00943752"/>
    <w:rsid w:val="00944763"/>
    <w:rsid w:val="00944AF5"/>
    <w:rsid w:val="0094591F"/>
    <w:rsid w:val="00947485"/>
    <w:rsid w:val="00947570"/>
    <w:rsid w:val="009477B5"/>
    <w:rsid w:val="0094780B"/>
    <w:rsid w:val="00947C5D"/>
    <w:rsid w:val="00952B34"/>
    <w:rsid w:val="00953CC0"/>
    <w:rsid w:val="0095719C"/>
    <w:rsid w:val="00960A15"/>
    <w:rsid w:val="00960F64"/>
    <w:rsid w:val="0096152E"/>
    <w:rsid w:val="00962041"/>
    <w:rsid w:val="009632C8"/>
    <w:rsid w:val="00963F9A"/>
    <w:rsid w:val="009658DB"/>
    <w:rsid w:val="009671F8"/>
    <w:rsid w:val="00967C43"/>
    <w:rsid w:val="00970664"/>
    <w:rsid w:val="00971544"/>
    <w:rsid w:val="00971A58"/>
    <w:rsid w:val="00971B35"/>
    <w:rsid w:val="00971F6F"/>
    <w:rsid w:val="009722C4"/>
    <w:rsid w:val="00974BEF"/>
    <w:rsid w:val="00975169"/>
    <w:rsid w:val="0098018C"/>
    <w:rsid w:val="00980656"/>
    <w:rsid w:val="009812B3"/>
    <w:rsid w:val="0098339E"/>
    <w:rsid w:val="00986300"/>
    <w:rsid w:val="00987FA3"/>
    <w:rsid w:val="009901BF"/>
    <w:rsid w:val="009903E8"/>
    <w:rsid w:val="009915EA"/>
    <w:rsid w:val="00991C04"/>
    <w:rsid w:val="00994350"/>
    <w:rsid w:val="009955F1"/>
    <w:rsid w:val="0099578C"/>
    <w:rsid w:val="009963DF"/>
    <w:rsid w:val="009964C4"/>
    <w:rsid w:val="00997026"/>
    <w:rsid w:val="009978A5"/>
    <w:rsid w:val="009A000F"/>
    <w:rsid w:val="009A01BD"/>
    <w:rsid w:val="009A1749"/>
    <w:rsid w:val="009A1E59"/>
    <w:rsid w:val="009A4F1E"/>
    <w:rsid w:val="009A5482"/>
    <w:rsid w:val="009A555D"/>
    <w:rsid w:val="009A5AFF"/>
    <w:rsid w:val="009A64B2"/>
    <w:rsid w:val="009A7252"/>
    <w:rsid w:val="009A7D4F"/>
    <w:rsid w:val="009B0722"/>
    <w:rsid w:val="009B09F1"/>
    <w:rsid w:val="009B1509"/>
    <w:rsid w:val="009B1F62"/>
    <w:rsid w:val="009B2195"/>
    <w:rsid w:val="009B3360"/>
    <w:rsid w:val="009B378B"/>
    <w:rsid w:val="009B3D81"/>
    <w:rsid w:val="009B553C"/>
    <w:rsid w:val="009B6D44"/>
    <w:rsid w:val="009B6EFB"/>
    <w:rsid w:val="009B72E4"/>
    <w:rsid w:val="009B743C"/>
    <w:rsid w:val="009B7532"/>
    <w:rsid w:val="009C0B04"/>
    <w:rsid w:val="009C1329"/>
    <w:rsid w:val="009C46DC"/>
    <w:rsid w:val="009C6A5A"/>
    <w:rsid w:val="009D2100"/>
    <w:rsid w:val="009D23EE"/>
    <w:rsid w:val="009D32A3"/>
    <w:rsid w:val="009D3586"/>
    <w:rsid w:val="009D47CA"/>
    <w:rsid w:val="009D5157"/>
    <w:rsid w:val="009D56AA"/>
    <w:rsid w:val="009E2C21"/>
    <w:rsid w:val="009E45AC"/>
    <w:rsid w:val="009E4715"/>
    <w:rsid w:val="009E4718"/>
    <w:rsid w:val="009E49D3"/>
    <w:rsid w:val="009E5DD1"/>
    <w:rsid w:val="009E5FC4"/>
    <w:rsid w:val="009E613E"/>
    <w:rsid w:val="009E6244"/>
    <w:rsid w:val="009E708E"/>
    <w:rsid w:val="009E72EC"/>
    <w:rsid w:val="009F05B0"/>
    <w:rsid w:val="009F0C48"/>
    <w:rsid w:val="009F205C"/>
    <w:rsid w:val="009F5311"/>
    <w:rsid w:val="009F582A"/>
    <w:rsid w:val="009F60C7"/>
    <w:rsid w:val="009F7178"/>
    <w:rsid w:val="009F742A"/>
    <w:rsid w:val="00A00A8A"/>
    <w:rsid w:val="00A00AF3"/>
    <w:rsid w:val="00A01113"/>
    <w:rsid w:val="00A01E06"/>
    <w:rsid w:val="00A0220C"/>
    <w:rsid w:val="00A02D16"/>
    <w:rsid w:val="00A03211"/>
    <w:rsid w:val="00A03D09"/>
    <w:rsid w:val="00A03D67"/>
    <w:rsid w:val="00A0437D"/>
    <w:rsid w:val="00A05AE5"/>
    <w:rsid w:val="00A0633A"/>
    <w:rsid w:val="00A067D1"/>
    <w:rsid w:val="00A06A99"/>
    <w:rsid w:val="00A10201"/>
    <w:rsid w:val="00A10F29"/>
    <w:rsid w:val="00A11450"/>
    <w:rsid w:val="00A11D7E"/>
    <w:rsid w:val="00A1245A"/>
    <w:rsid w:val="00A1246F"/>
    <w:rsid w:val="00A13338"/>
    <w:rsid w:val="00A13D4A"/>
    <w:rsid w:val="00A13E8F"/>
    <w:rsid w:val="00A14B2F"/>
    <w:rsid w:val="00A152DA"/>
    <w:rsid w:val="00A154E9"/>
    <w:rsid w:val="00A1574D"/>
    <w:rsid w:val="00A15992"/>
    <w:rsid w:val="00A160A0"/>
    <w:rsid w:val="00A161EE"/>
    <w:rsid w:val="00A1626F"/>
    <w:rsid w:val="00A16780"/>
    <w:rsid w:val="00A175D7"/>
    <w:rsid w:val="00A17665"/>
    <w:rsid w:val="00A216B2"/>
    <w:rsid w:val="00A24647"/>
    <w:rsid w:val="00A24C9E"/>
    <w:rsid w:val="00A256BE"/>
    <w:rsid w:val="00A26CAA"/>
    <w:rsid w:val="00A27B0F"/>
    <w:rsid w:val="00A30F05"/>
    <w:rsid w:val="00A3131B"/>
    <w:rsid w:val="00A313EF"/>
    <w:rsid w:val="00A3250E"/>
    <w:rsid w:val="00A329CA"/>
    <w:rsid w:val="00A32E40"/>
    <w:rsid w:val="00A32E92"/>
    <w:rsid w:val="00A3324E"/>
    <w:rsid w:val="00A34CD6"/>
    <w:rsid w:val="00A34F0E"/>
    <w:rsid w:val="00A358F0"/>
    <w:rsid w:val="00A362A8"/>
    <w:rsid w:val="00A37332"/>
    <w:rsid w:val="00A37368"/>
    <w:rsid w:val="00A374B4"/>
    <w:rsid w:val="00A374B9"/>
    <w:rsid w:val="00A40C2E"/>
    <w:rsid w:val="00A40E78"/>
    <w:rsid w:val="00A4145F"/>
    <w:rsid w:val="00A4298D"/>
    <w:rsid w:val="00A45184"/>
    <w:rsid w:val="00A4548D"/>
    <w:rsid w:val="00A45869"/>
    <w:rsid w:val="00A469B5"/>
    <w:rsid w:val="00A46AAD"/>
    <w:rsid w:val="00A46E90"/>
    <w:rsid w:val="00A475DE"/>
    <w:rsid w:val="00A53E56"/>
    <w:rsid w:val="00A53FB7"/>
    <w:rsid w:val="00A55027"/>
    <w:rsid w:val="00A5762E"/>
    <w:rsid w:val="00A57C02"/>
    <w:rsid w:val="00A57D5F"/>
    <w:rsid w:val="00A6094A"/>
    <w:rsid w:val="00A6176E"/>
    <w:rsid w:val="00A6352B"/>
    <w:rsid w:val="00A64D3F"/>
    <w:rsid w:val="00A66970"/>
    <w:rsid w:val="00A6711B"/>
    <w:rsid w:val="00A72261"/>
    <w:rsid w:val="00A7237B"/>
    <w:rsid w:val="00A72AB2"/>
    <w:rsid w:val="00A737B4"/>
    <w:rsid w:val="00A75660"/>
    <w:rsid w:val="00A75DCA"/>
    <w:rsid w:val="00A8082A"/>
    <w:rsid w:val="00A82512"/>
    <w:rsid w:val="00A82B1C"/>
    <w:rsid w:val="00A82E62"/>
    <w:rsid w:val="00A8304D"/>
    <w:rsid w:val="00A83D99"/>
    <w:rsid w:val="00A83E47"/>
    <w:rsid w:val="00A84981"/>
    <w:rsid w:val="00A8652A"/>
    <w:rsid w:val="00A86AA2"/>
    <w:rsid w:val="00A871B1"/>
    <w:rsid w:val="00A87400"/>
    <w:rsid w:val="00A87473"/>
    <w:rsid w:val="00A87AB5"/>
    <w:rsid w:val="00A91D3A"/>
    <w:rsid w:val="00A92552"/>
    <w:rsid w:val="00A93FD4"/>
    <w:rsid w:val="00A94234"/>
    <w:rsid w:val="00A942AC"/>
    <w:rsid w:val="00A94300"/>
    <w:rsid w:val="00A94638"/>
    <w:rsid w:val="00A953B4"/>
    <w:rsid w:val="00A96A55"/>
    <w:rsid w:val="00A97997"/>
    <w:rsid w:val="00AA0064"/>
    <w:rsid w:val="00AA0D98"/>
    <w:rsid w:val="00AA0F5E"/>
    <w:rsid w:val="00AA1826"/>
    <w:rsid w:val="00AA2336"/>
    <w:rsid w:val="00AA31BA"/>
    <w:rsid w:val="00AA3366"/>
    <w:rsid w:val="00AA4712"/>
    <w:rsid w:val="00AA4853"/>
    <w:rsid w:val="00AA4BEA"/>
    <w:rsid w:val="00AA4DF2"/>
    <w:rsid w:val="00AA5DF7"/>
    <w:rsid w:val="00AA5E54"/>
    <w:rsid w:val="00AA78FA"/>
    <w:rsid w:val="00AB00AF"/>
    <w:rsid w:val="00AB1A42"/>
    <w:rsid w:val="00AB3A9B"/>
    <w:rsid w:val="00AB41BE"/>
    <w:rsid w:val="00AB4B85"/>
    <w:rsid w:val="00AB56BD"/>
    <w:rsid w:val="00AB66B5"/>
    <w:rsid w:val="00AB6EE5"/>
    <w:rsid w:val="00AB7045"/>
    <w:rsid w:val="00AB798B"/>
    <w:rsid w:val="00AC0B8B"/>
    <w:rsid w:val="00AC0E52"/>
    <w:rsid w:val="00AC1B99"/>
    <w:rsid w:val="00AC2BF1"/>
    <w:rsid w:val="00AC324E"/>
    <w:rsid w:val="00AC366D"/>
    <w:rsid w:val="00AC4A1D"/>
    <w:rsid w:val="00AC5662"/>
    <w:rsid w:val="00AC6E4E"/>
    <w:rsid w:val="00AC744B"/>
    <w:rsid w:val="00AC7504"/>
    <w:rsid w:val="00AC76EF"/>
    <w:rsid w:val="00AC7B0A"/>
    <w:rsid w:val="00AD07A5"/>
    <w:rsid w:val="00AD1FF4"/>
    <w:rsid w:val="00AD26D7"/>
    <w:rsid w:val="00AD28AC"/>
    <w:rsid w:val="00AD30F0"/>
    <w:rsid w:val="00AD4134"/>
    <w:rsid w:val="00AD46D7"/>
    <w:rsid w:val="00AD77E6"/>
    <w:rsid w:val="00AE0B64"/>
    <w:rsid w:val="00AE0B9C"/>
    <w:rsid w:val="00AE253B"/>
    <w:rsid w:val="00AE2892"/>
    <w:rsid w:val="00AE348B"/>
    <w:rsid w:val="00AE408B"/>
    <w:rsid w:val="00AE5206"/>
    <w:rsid w:val="00AE5ABD"/>
    <w:rsid w:val="00AE64F6"/>
    <w:rsid w:val="00AE67FE"/>
    <w:rsid w:val="00AE6810"/>
    <w:rsid w:val="00AE784C"/>
    <w:rsid w:val="00AE7B41"/>
    <w:rsid w:val="00AF0CC0"/>
    <w:rsid w:val="00AF170C"/>
    <w:rsid w:val="00AF1A6D"/>
    <w:rsid w:val="00AF2DDA"/>
    <w:rsid w:val="00AF30AC"/>
    <w:rsid w:val="00AF3C69"/>
    <w:rsid w:val="00AF4851"/>
    <w:rsid w:val="00AF6331"/>
    <w:rsid w:val="00B00FFB"/>
    <w:rsid w:val="00B012F6"/>
    <w:rsid w:val="00B028D1"/>
    <w:rsid w:val="00B02E88"/>
    <w:rsid w:val="00B03EE5"/>
    <w:rsid w:val="00B04C14"/>
    <w:rsid w:val="00B05130"/>
    <w:rsid w:val="00B053A9"/>
    <w:rsid w:val="00B0583E"/>
    <w:rsid w:val="00B06A28"/>
    <w:rsid w:val="00B0777F"/>
    <w:rsid w:val="00B07794"/>
    <w:rsid w:val="00B1044A"/>
    <w:rsid w:val="00B10A3E"/>
    <w:rsid w:val="00B10ED6"/>
    <w:rsid w:val="00B11B59"/>
    <w:rsid w:val="00B124D5"/>
    <w:rsid w:val="00B125D1"/>
    <w:rsid w:val="00B1309B"/>
    <w:rsid w:val="00B13519"/>
    <w:rsid w:val="00B137F6"/>
    <w:rsid w:val="00B13909"/>
    <w:rsid w:val="00B1449E"/>
    <w:rsid w:val="00B14918"/>
    <w:rsid w:val="00B162D7"/>
    <w:rsid w:val="00B17FCB"/>
    <w:rsid w:val="00B21090"/>
    <w:rsid w:val="00B21441"/>
    <w:rsid w:val="00B21710"/>
    <w:rsid w:val="00B21DAA"/>
    <w:rsid w:val="00B21FE1"/>
    <w:rsid w:val="00B22C23"/>
    <w:rsid w:val="00B22E48"/>
    <w:rsid w:val="00B23744"/>
    <w:rsid w:val="00B23C33"/>
    <w:rsid w:val="00B24516"/>
    <w:rsid w:val="00B25F87"/>
    <w:rsid w:val="00B26232"/>
    <w:rsid w:val="00B268E2"/>
    <w:rsid w:val="00B30B0F"/>
    <w:rsid w:val="00B32164"/>
    <w:rsid w:val="00B32250"/>
    <w:rsid w:val="00B330E4"/>
    <w:rsid w:val="00B33D3B"/>
    <w:rsid w:val="00B348C6"/>
    <w:rsid w:val="00B34B8E"/>
    <w:rsid w:val="00B350A9"/>
    <w:rsid w:val="00B36856"/>
    <w:rsid w:val="00B3775F"/>
    <w:rsid w:val="00B43FFB"/>
    <w:rsid w:val="00B44344"/>
    <w:rsid w:val="00B446F3"/>
    <w:rsid w:val="00B44DE3"/>
    <w:rsid w:val="00B455FA"/>
    <w:rsid w:val="00B45F72"/>
    <w:rsid w:val="00B46D94"/>
    <w:rsid w:val="00B479F9"/>
    <w:rsid w:val="00B50C21"/>
    <w:rsid w:val="00B51D4B"/>
    <w:rsid w:val="00B52786"/>
    <w:rsid w:val="00B5289F"/>
    <w:rsid w:val="00B53305"/>
    <w:rsid w:val="00B53605"/>
    <w:rsid w:val="00B54588"/>
    <w:rsid w:val="00B54668"/>
    <w:rsid w:val="00B558A7"/>
    <w:rsid w:val="00B561B9"/>
    <w:rsid w:val="00B5634E"/>
    <w:rsid w:val="00B60578"/>
    <w:rsid w:val="00B60EE0"/>
    <w:rsid w:val="00B61045"/>
    <w:rsid w:val="00B617BA"/>
    <w:rsid w:val="00B61CB7"/>
    <w:rsid w:val="00B62053"/>
    <w:rsid w:val="00B621BC"/>
    <w:rsid w:val="00B6376B"/>
    <w:rsid w:val="00B64355"/>
    <w:rsid w:val="00B66326"/>
    <w:rsid w:val="00B7143B"/>
    <w:rsid w:val="00B71F9C"/>
    <w:rsid w:val="00B725FD"/>
    <w:rsid w:val="00B72F77"/>
    <w:rsid w:val="00B73091"/>
    <w:rsid w:val="00B73664"/>
    <w:rsid w:val="00B73A84"/>
    <w:rsid w:val="00B73F9C"/>
    <w:rsid w:val="00B742E4"/>
    <w:rsid w:val="00B7527C"/>
    <w:rsid w:val="00B77B14"/>
    <w:rsid w:val="00B828F6"/>
    <w:rsid w:val="00B82FED"/>
    <w:rsid w:val="00B863F0"/>
    <w:rsid w:val="00B866E3"/>
    <w:rsid w:val="00B86AAA"/>
    <w:rsid w:val="00B90404"/>
    <w:rsid w:val="00B90409"/>
    <w:rsid w:val="00B910FD"/>
    <w:rsid w:val="00B9148A"/>
    <w:rsid w:val="00B91F67"/>
    <w:rsid w:val="00B92AE0"/>
    <w:rsid w:val="00B92F8B"/>
    <w:rsid w:val="00B9304D"/>
    <w:rsid w:val="00B93690"/>
    <w:rsid w:val="00B93901"/>
    <w:rsid w:val="00B95A4C"/>
    <w:rsid w:val="00B961F6"/>
    <w:rsid w:val="00B965C5"/>
    <w:rsid w:val="00B96849"/>
    <w:rsid w:val="00B97052"/>
    <w:rsid w:val="00B97406"/>
    <w:rsid w:val="00B97A92"/>
    <w:rsid w:val="00BA09B7"/>
    <w:rsid w:val="00BA0BD5"/>
    <w:rsid w:val="00BA2558"/>
    <w:rsid w:val="00BA3BBF"/>
    <w:rsid w:val="00BA3C6A"/>
    <w:rsid w:val="00BA3DF9"/>
    <w:rsid w:val="00BA3F3D"/>
    <w:rsid w:val="00BA5426"/>
    <w:rsid w:val="00BA625C"/>
    <w:rsid w:val="00BA7F0F"/>
    <w:rsid w:val="00BB0216"/>
    <w:rsid w:val="00BB0975"/>
    <w:rsid w:val="00BB1C3E"/>
    <w:rsid w:val="00BB2363"/>
    <w:rsid w:val="00BB2578"/>
    <w:rsid w:val="00BB2860"/>
    <w:rsid w:val="00BB2B26"/>
    <w:rsid w:val="00BB33AC"/>
    <w:rsid w:val="00BB37D6"/>
    <w:rsid w:val="00BB38ED"/>
    <w:rsid w:val="00BB3BAA"/>
    <w:rsid w:val="00BB477A"/>
    <w:rsid w:val="00BB48BD"/>
    <w:rsid w:val="00BB7324"/>
    <w:rsid w:val="00BB75AB"/>
    <w:rsid w:val="00BB75B0"/>
    <w:rsid w:val="00BB7E54"/>
    <w:rsid w:val="00BC0110"/>
    <w:rsid w:val="00BC033B"/>
    <w:rsid w:val="00BC0F38"/>
    <w:rsid w:val="00BC168A"/>
    <w:rsid w:val="00BC38AB"/>
    <w:rsid w:val="00BC48AA"/>
    <w:rsid w:val="00BC570A"/>
    <w:rsid w:val="00BC6BE0"/>
    <w:rsid w:val="00BC7516"/>
    <w:rsid w:val="00BD0268"/>
    <w:rsid w:val="00BD1CC3"/>
    <w:rsid w:val="00BD235C"/>
    <w:rsid w:val="00BD36C9"/>
    <w:rsid w:val="00BD3C34"/>
    <w:rsid w:val="00BD44BD"/>
    <w:rsid w:val="00BD49E9"/>
    <w:rsid w:val="00BD4F99"/>
    <w:rsid w:val="00BD5462"/>
    <w:rsid w:val="00BD617E"/>
    <w:rsid w:val="00BD7CB5"/>
    <w:rsid w:val="00BE00BF"/>
    <w:rsid w:val="00BE0634"/>
    <w:rsid w:val="00BE09D7"/>
    <w:rsid w:val="00BE09DF"/>
    <w:rsid w:val="00BE0AAE"/>
    <w:rsid w:val="00BE1667"/>
    <w:rsid w:val="00BE291A"/>
    <w:rsid w:val="00BE2E2E"/>
    <w:rsid w:val="00BE3B88"/>
    <w:rsid w:val="00BE63AB"/>
    <w:rsid w:val="00BE64C2"/>
    <w:rsid w:val="00BF102C"/>
    <w:rsid w:val="00BF2EB1"/>
    <w:rsid w:val="00BF655F"/>
    <w:rsid w:val="00BF69CD"/>
    <w:rsid w:val="00BF6A3E"/>
    <w:rsid w:val="00BF71EB"/>
    <w:rsid w:val="00C00888"/>
    <w:rsid w:val="00C019CF"/>
    <w:rsid w:val="00C01FC3"/>
    <w:rsid w:val="00C01FF3"/>
    <w:rsid w:val="00C02B45"/>
    <w:rsid w:val="00C03316"/>
    <w:rsid w:val="00C037F5"/>
    <w:rsid w:val="00C0476B"/>
    <w:rsid w:val="00C053DB"/>
    <w:rsid w:val="00C05CC4"/>
    <w:rsid w:val="00C05E49"/>
    <w:rsid w:val="00C05EAC"/>
    <w:rsid w:val="00C06366"/>
    <w:rsid w:val="00C06E0A"/>
    <w:rsid w:val="00C06F7E"/>
    <w:rsid w:val="00C07CD3"/>
    <w:rsid w:val="00C103BD"/>
    <w:rsid w:val="00C105CA"/>
    <w:rsid w:val="00C12772"/>
    <w:rsid w:val="00C1384A"/>
    <w:rsid w:val="00C1390E"/>
    <w:rsid w:val="00C141F9"/>
    <w:rsid w:val="00C143A1"/>
    <w:rsid w:val="00C15358"/>
    <w:rsid w:val="00C16054"/>
    <w:rsid w:val="00C170D1"/>
    <w:rsid w:val="00C173D7"/>
    <w:rsid w:val="00C20E96"/>
    <w:rsid w:val="00C21771"/>
    <w:rsid w:val="00C21CF5"/>
    <w:rsid w:val="00C21D36"/>
    <w:rsid w:val="00C22283"/>
    <w:rsid w:val="00C22852"/>
    <w:rsid w:val="00C230ED"/>
    <w:rsid w:val="00C2369F"/>
    <w:rsid w:val="00C24A46"/>
    <w:rsid w:val="00C25E7A"/>
    <w:rsid w:val="00C2728E"/>
    <w:rsid w:val="00C27D28"/>
    <w:rsid w:val="00C27E7D"/>
    <w:rsid w:val="00C32EFD"/>
    <w:rsid w:val="00C330A1"/>
    <w:rsid w:val="00C3311D"/>
    <w:rsid w:val="00C34041"/>
    <w:rsid w:val="00C35519"/>
    <w:rsid w:val="00C40ABA"/>
    <w:rsid w:val="00C41482"/>
    <w:rsid w:val="00C42064"/>
    <w:rsid w:val="00C4362D"/>
    <w:rsid w:val="00C43D48"/>
    <w:rsid w:val="00C445F1"/>
    <w:rsid w:val="00C44C23"/>
    <w:rsid w:val="00C44E5F"/>
    <w:rsid w:val="00C4567E"/>
    <w:rsid w:val="00C45FB1"/>
    <w:rsid w:val="00C46606"/>
    <w:rsid w:val="00C50247"/>
    <w:rsid w:val="00C50FE0"/>
    <w:rsid w:val="00C52053"/>
    <w:rsid w:val="00C530FA"/>
    <w:rsid w:val="00C538CE"/>
    <w:rsid w:val="00C54D93"/>
    <w:rsid w:val="00C55379"/>
    <w:rsid w:val="00C56D4E"/>
    <w:rsid w:val="00C56F0D"/>
    <w:rsid w:val="00C60A8C"/>
    <w:rsid w:val="00C60E2B"/>
    <w:rsid w:val="00C613C6"/>
    <w:rsid w:val="00C61861"/>
    <w:rsid w:val="00C62177"/>
    <w:rsid w:val="00C63AC4"/>
    <w:rsid w:val="00C65A05"/>
    <w:rsid w:val="00C664EA"/>
    <w:rsid w:val="00C665D9"/>
    <w:rsid w:val="00C6697D"/>
    <w:rsid w:val="00C67757"/>
    <w:rsid w:val="00C7004B"/>
    <w:rsid w:val="00C71BB4"/>
    <w:rsid w:val="00C731D0"/>
    <w:rsid w:val="00C7477C"/>
    <w:rsid w:val="00C748DA"/>
    <w:rsid w:val="00C76D2E"/>
    <w:rsid w:val="00C800DD"/>
    <w:rsid w:val="00C80C72"/>
    <w:rsid w:val="00C81AE0"/>
    <w:rsid w:val="00C821F3"/>
    <w:rsid w:val="00C8321B"/>
    <w:rsid w:val="00C8433A"/>
    <w:rsid w:val="00C85426"/>
    <w:rsid w:val="00C856CF"/>
    <w:rsid w:val="00C86732"/>
    <w:rsid w:val="00C87B89"/>
    <w:rsid w:val="00C87BAD"/>
    <w:rsid w:val="00C90EEF"/>
    <w:rsid w:val="00C9305E"/>
    <w:rsid w:val="00C94CC4"/>
    <w:rsid w:val="00C94FCC"/>
    <w:rsid w:val="00C958F6"/>
    <w:rsid w:val="00C9633F"/>
    <w:rsid w:val="00C963D6"/>
    <w:rsid w:val="00C96602"/>
    <w:rsid w:val="00C974A8"/>
    <w:rsid w:val="00CA04B8"/>
    <w:rsid w:val="00CA23B6"/>
    <w:rsid w:val="00CA2DB2"/>
    <w:rsid w:val="00CA357E"/>
    <w:rsid w:val="00CA4333"/>
    <w:rsid w:val="00CA446A"/>
    <w:rsid w:val="00CA48B6"/>
    <w:rsid w:val="00CA4C87"/>
    <w:rsid w:val="00CA5387"/>
    <w:rsid w:val="00CA5A83"/>
    <w:rsid w:val="00CA5BCB"/>
    <w:rsid w:val="00CA62B9"/>
    <w:rsid w:val="00CA695B"/>
    <w:rsid w:val="00CA6FAE"/>
    <w:rsid w:val="00CB0D4E"/>
    <w:rsid w:val="00CB0D52"/>
    <w:rsid w:val="00CB0DAA"/>
    <w:rsid w:val="00CB1683"/>
    <w:rsid w:val="00CB17F9"/>
    <w:rsid w:val="00CB2DD7"/>
    <w:rsid w:val="00CB30CC"/>
    <w:rsid w:val="00CB3227"/>
    <w:rsid w:val="00CB3735"/>
    <w:rsid w:val="00CB4254"/>
    <w:rsid w:val="00CB48A5"/>
    <w:rsid w:val="00CB550D"/>
    <w:rsid w:val="00CB567C"/>
    <w:rsid w:val="00CB632E"/>
    <w:rsid w:val="00CB77D9"/>
    <w:rsid w:val="00CB7C45"/>
    <w:rsid w:val="00CC0E1F"/>
    <w:rsid w:val="00CC11F4"/>
    <w:rsid w:val="00CC1EA5"/>
    <w:rsid w:val="00CC239D"/>
    <w:rsid w:val="00CC2486"/>
    <w:rsid w:val="00CC33F6"/>
    <w:rsid w:val="00CC36AD"/>
    <w:rsid w:val="00CC3F87"/>
    <w:rsid w:val="00CC585A"/>
    <w:rsid w:val="00CC5B42"/>
    <w:rsid w:val="00CC5E0F"/>
    <w:rsid w:val="00CC77C5"/>
    <w:rsid w:val="00CD044E"/>
    <w:rsid w:val="00CD047A"/>
    <w:rsid w:val="00CD1901"/>
    <w:rsid w:val="00CD1C46"/>
    <w:rsid w:val="00CD2229"/>
    <w:rsid w:val="00CD2DD7"/>
    <w:rsid w:val="00CD3790"/>
    <w:rsid w:val="00CD53CD"/>
    <w:rsid w:val="00CD5A23"/>
    <w:rsid w:val="00CD5F85"/>
    <w:rsid w:val="00CD6E40"/>
    <w:rsid w:val="00CE15D8"/>
    <w:rsid w:val="00CE1872"/>
    <w:rsid w:val="00CE1B9A"/>
    <w:rsid w:val="00CE34E8"/>
    <w:rsid w:val="00CE354E"/>
    <w:rsid w:val="00CE43EE"/>
    <w:rsid w:val="00CE4DB9"/>
    <w:rsid w:val="00CE51B2"/>
    <w:rsid w:val="00CE5B93"/>
    <w:rsid w:val="00CE6389"/>
    <w:rsid w:val="00CE639A"/>
    <w:rsid w:val="00CE6605"/>
    <w:rsid w:val="00CE68F0"/>
    <w:rsid w:val="00CE796E"/>
    <w:rsid w:val="00CF0250"/>
    <w:rsid w:val="00CF0E15"/>
    <w:rsid w:val="00CF1037"/>
    <w:rsid w:val="00CF1757"/>
    <w:rsid w:val="00CF1B71"/>
    <w:rsid w:val="00CF1D2F"/>
    <w:rsid w:val="00CF360F"/>
    <w:rsid w:val="00CF3AD9"/>
    <w:rsid w:val="00CF475A"/>
    <w:rsid w:val="00CF5133"/>
    <w:rsid w:val="00CF5270"/>
    <w:rsid w:val="00CF691D"/>
    <w:rsid w:val="00CF6D26"/>
    <w:rsid w:val="00CF7290"/>
    <w:rsid w:val="00D02166"/>
    <w:rsid w:val="00D0285F"/>
    <w:rsid w:val="00D056F6"/>
    <w:rsid w:val="00D06D15"/>
    <w:rsid w:val="00D077A4"/>
    <w:rsid w:val="00D07819"/>
    <w:rsid w:val="00D130F5"/>
    <w:rsid w:val="00D13633"/>
    <w:rsid w:val="00D13854"/>
    <w:rsid w:val="00D138A9"/>
    <w:rsid w:val="00D150DB"/>
    <w:rsid w:val="00D15C4B"/>
    <w:rsid w:val="00D162BF"/>
    <w:rsid w:val="00D17C83"/>
    <w:rsid w:val="00D23A23"/>
    <w:rsid w:val="00D23EC3"/>
    <w:rsid w:val="00D265D4"/>
    <w:rsid w:val="00D269D7"/>
    <w:rsid w:val="00D26F7C"/>
    <w:rsid w:val="00D309D2"/>
    <w:rsid w:val="00D30B5F"/>
    <w:rsid w:val="00D32443"/>
    <w:rsid w:val="00D33538"/>
    <w:rsid w:val="00D33739"/>
    <w:rsid w:val="00D33D12"/>
    <w:rsid w:val="00D34259"/>
    <w:rsid w:val="00D342D5"/>
    <w:rsid w:val="00D37D79"/>
    <w:rsid w:val="00D37F8A"/>
    <w:rsid w:val="00D411D3"/>
    <w:rsid w:val="00D4250E"/>
    <w:rsid w:val="00D42883"/>
    <w:rsid w:val="00D43123"/>
    <w:rsid w:val="00D43DC6"/>
    <w:rsid w:val="00D44C15"/>
    <w:rsid w:val="00D45FB2"/>
    <w:rsid w:val="00D460F7"/>
    <w:rsid w:val="00D47653"/>
    <w:rsid w:val="00D5033D"/>
    <w:rsid w:val="00D50EA9"/>
    <w:rsid w:val="00D510E1"/>
    <w:rsid w:val="00D51661"/>
    <w:rsid w:val="00D52085"/>
    <w:rsid w:val="00D52315"/>
    <w:rsid w:val="00D53153"/>
    <w:rsid w:val="00D53482"/>
    <w:rsid w:val="00D53BA8"/>
    <w:rsid w:val="00D53F5B"/>
    <w:rsid w:val="00D54F55"/>
    <w:rsid w:val="00D55ACE"/>
    <w:rsid w:val="00D55AF0"/>
    <w:rsid w:val="00D5615F"/>
    <w:rsid w:val="00D56429"/>
    <w:rsid w:val="00D571A8"/>
    <w:rsid w:val="00D606D3"/>
    <w:rsid w:val="00D61359"/>
    <w:rsid w:val="00D62164"/>
    <w:rsid w:val="00D62B27"/>
    <w:rsid w:val="00D633C6"/>
    <w:rsid w:val="00D639B0"/>
    <w:rsid w:val="00D64084"/>
    <w:rsid w:val="00D6521D"/>
    <w:rsid w:val="00D65561"/>
    <w:rsid w:val="00D656B9"/>
    <w:rsid w:val="00D65849"/>
    <w:rsid w:val="00D70093"/>
    <w:rsid w:val="00D71108"/>
    <w:rsid w:val="00D71854"/>
    <w:rsid w:val="00D74736"/>
    <w:rsid w:val="00D754D5"/>
    <w:rsid w:val="00D75748"/>
    <w:rsid w:val="00D763AC"/>
    <w:rsid w:val="00D77F83"/>
    <w:rsid w:val="00D8075E"/>
    <w:rsid w:val="00D80C5D"/>
    <w:rsid w:val="00D81316"/>
    <w:rsid w:val="00D82511"/>
    <w:rsid w:val="00D83AE0"/>
    <w:rsid w:val="00D84F20"/>
    <w:rsid w:val="00D85128"/>
    <w:rsid w:val="00D8517F"/>
    <w:rsid w:val="00D878A1"/>
    <w:rsid w:val="00D91F05"/>
    <w:rsid w:val="00D9208E"/>
    <w:rsid w:val="00D92E99"/>
    <w:rsid w:val="00D9338D"/>
    <w:rsid w:val="00D95214"/>
    <w:rsid w:val="00D95365"/>
    <w:rsid w:val="00D9583E"/>
    <w:rsid w:val="00D9715F"/>
    <w:rsid w:val="00DA1BC3"/>
    <w:rsid w:val="00DA1FF1"/>
    <w:rsid w:val="00DA32D8"/>
    <w:rsid w:val="00DA3E38"/>
    <w:rsid w:val="00DA473D"/>
    <w:rsid w:val="00DA4818"/>
    <w:rsid w:val="00DA4F4B"/>
    <w:rsid w:val="00DA5099"/>
    <w:rsid w:val="00DA56AF"/>
    <w:rsid w:val="00DA7771"/>
    <w:rsid w:val="00DB02C7"/>
    <w:rsid w:val="00DB118C"/>
    <w:rsid w:val="00DB38EE"/>
    <w:rsid w:val="00DB3FC6"/>
    <w:rsid w:val="00DB43E8"/>
    <w:rsid w:val="00DB4768"/>
    <w:rsid w:val="00DB4D02"/>
    <w:rsid w:val="00DB7128"/>
    <w:rsid w:val="00DB7AB7"/>
    <w:rsid w:val="00DB7C4B"/>
    <w:rsid w:val="00DC100A"/>
    <w:rsid w:val="00DC1B7F"/>
    <w:rsid w:val="00DC22DA"/>
    <w:rsid w:val="00DC241E"/>
    <w:rsid w:val="00DC488E"/>
    <w:rsid w:val="00DC5238"/>
    <w:rsid w:val="00DC6A7E"/>
    <w:rsid w:val="00DC7337"/>
    <w:rsid w:val="00DC7E75"/>
    <w:rsid w:val="00DD0259"/>
    <w:rsid w:val="00DD1BC1"/>
    <w:rsid w:val="00DD1C2B"/>
    <w:rsid w:val="00DD3506"/>
    <w:rsid w:val="00DD3C44"/>
    <w:rsid w:val="00DD4538"/>
    <w:rsid w:val="00DD565F"/>
    <w:rsid w:val="00DD5875"/>
    <w:rsid w:val="00DD5A71"/>
    <w:rsid w:val="00DD5E00"/>
    <w:rsid w:val="00DD6451"/>
    <w:rsid w:val="00DD65E8"/>
    <w:rsid w:val="00DD6744"/>
    <w:rsid w:val="00DD7C54"/>
    <w:rsid w:val="00DE08A4"/>
    <w:rsid w:val="00DE3D22"/>
    <w:rsid w:val="00DE419A"/>
    <w:rsid w:val="00DE5464"/>
    <w:rsid w:val="00DE556F"/>
    <w:rsid w:val="00DE5BCE"/>
    <w:rsid w:val="00DF18C2"/>
    <w:rsid w:val="00DF1A09"/>
    <w:rsid w:val="00DF2D01"/>
    <w:rsid w:val="00DF3262"/>
    <w:rsid w:val="00DF4D6B"/>
    <w:rsid w:val="00DF5526"/>
    <w:rsid w:val="00DF5D08"/>
    <w:rsid w:val="00DF642C"/>
    <w:rsid w:val="00DF66BB"/>
    <w:rsid w:val="00DF6848"/>
    <w:rsid w:val="00DF7552"/>
    <w:rsid w:val="00DF7E4A"/>
    <w:rsid w:val="00DF7EBD"/>
    <w:rsid w:val="00E0001C"/>
    <w:rsid w:val="00E00791"/>
    <w:rsid w:val="00E01923"/>
    <w:rsid w:val="00E01C90"/>
    <w:rsid w:val="00E028E2"/>
    <w:rsid w:val="00E03FD6"/>
    <w:rsid w:val="00E0504E"/>
    <w:rsid w:val="00E05CA6"/>
    <w:rsid w:val="00E06948"/>
    <w:rsid w:val="00E075A0"/>
    <w:rsid w:val="00E075FF"/>
    <w:rsid w:val="00E07F96"/>
    <w:rsid w:val="00E1052C"/>
    <w:rsid w:val="00E11C33"/>
    <w:rsid w:val="00E12C09"/>
    <w:rsid w:val="00E1405C"/>
    <w:rsid w:val="00E1448D"/>
    <w:rsid w:val="00E1734B"/>
    <w:rsid w:val="00E17EC7"/>
    <w:rsid w:val="00E20949"/>
    <w:rsid w:val="00E215B1"/>
    <w:rsid w:val="00E22320"/>
    <w:rsid w:val="00E23056"/>
    <w:rsid w:val="00E231F8"/>
    <w:rsid w:val="00E2332E"/>
    <w:rsid w:val="00E24090"/>
    <w:rsid w:val="00E2497B"/>
    <w:rsid w:val="00E24A08"/>
    <w:rsid w:val="00E25A83"/>
    <w:rsid w:val="00E26768"/>
    <w:rsid w:val="00E26C68"/>
    <w:rsid w:val="00E2710E"/>
    <w:rsid w:val="00E27DD8"/>
    <w:rsid w:val="00E30786"/>
    <w:rsid w:val="00E30F7C"/>
    <w:rsid w:val="00E32FAC"/>
    <w:rsid w:val="00E3354D"/>
    <w:rsid w:val="00E33678"/>
    <w:rsid w:val="00E33C6E"/>
    <w:rsid w:val="00E33EB4"/>
    <w:rsid w:val="00E35811"/>
    <w:rsid w:val="00E35FB4"/>
    <w:rsid w:val="00E37983"/>
    <w:rsid w:val="00E41E45"/>
    <w:rsid w:val="00E424E7"/>
    <w:rsid w:val="00E426DD"/>
    <w:rsid w:val="00E42857"/>
    <w:rsid w:val="00E42861"/>
    <w:rsid w:val="00E430D6"/>
    <w:rsid w:val="00E43CBF"/>
    <w:rsid w:val="00E44004"/>
    <w:rsid w:val="00E443D6"/>
    <w:rsid w:val="00E4489F"/>
    <w:rsid w:val="00E44DCE"/>
    <w:rsid w:val="00E44DF7"/>
    <w:rsid w:val="00E45983"/>
    <w:rsid w:val="00E469E9"/>
    <w:rsid w:val="00E46B8C"/>
    <w:rsid w:val="00E47C6B"/>
    <w:rsid w:val="00E47FFE"/>
    <w:rsid w:val="00E512BC"/>
    <w:rsid w:val="00E516C0"/>
    <w:rsid w:val="00E52D38"/>
    <w:rsid w:val="00E53080"/>
    <w:rsid w:val="00E539FF"/>
    <w:rsid w:val="00E53B0B"/>
    <w:rsid w:val="00E552D4"/>
    <w:rsid w:val="00E5589D"/>
    <w:rsid w:val="00E56A23"/>
    <w:rsid w:val="00E5753F"/>
    <w:rsid w:val="00E57C9B"/>
    <w:rsid w:val="00E601B1"/>
    <w:rsid w:val="00E606E2"/>
    <w:rsid w:val="00E62A52"/>
    <w:rsid w:val="00E630D1"/>
    <w:rsid w:val="00E64BA3"/>
    <w:rsid w:val="00E66238"/>
    <w:rsid w:val="00E6650D"/>
    <w:rsid w:val="00E67C38"/>
    <w:rsid w:val="00E70887"/>
    <w:rsid w:val="00E70D29"/>
    <w:rsid w:val="00E71982"/>
    <w:rsid w:val="00E72189"/>
    <w:rsid w:val="00E72308"/>
    <w:rsid w:val="00E7324E"/>
    <w:rsid w:val="00E739AB"/>
    <w:rsid w:val="00E73A1F"/>
    <w:rsid w:val="00E73AB1"/>
    <w:rsid w:val="00E74BC2"/>
    <w:rsid w:val="00E75E3E"/>
    <w:rsid w:val="00E7728A"/>
    <w:rsid w:val="00E7731F"/>
    <w:rsid w:val="00E802D5"/>
    <w:rsid w:val="00E80B04"/>
    <w:rsid w:val="00E818F3"/>
    <w:rsid w:val="00E819A8"/>
    <w:rsid w:val="00E83426"/>
    <w:rsid w:val="00E8411E"/>
    <w:rsid w:val="00E841BA"/>
    <w:rsid w:val="00E84C28"/>
    <w:rsid w:val="00E84F3A"/>
    <w:rsid w:val="00E8598E"/>
    <w:rsid w:val="00E862F4"/>
    <w:rsid w:val="00E918B5"/>
    <w:rsid w:val="00E92481"/>
    <w:rsid w:val="00E92ABA"/>
    <w:rsid w:val="00E94358"/>
    <w:rsid w:val="00E952B2"/>
    <w:rsid w:val="00E95C96"/>
    <w:rsid w:val="00E96114"/>
    <w:rsid w:val="00E96171"/>
    <w:rsid w:val="00E96403"/>
    <w:rsid w:val="00E96A24"/>
    <w:rsid w:val="00E96CA4"/>
    <w:rsid w:val="00E97CA2"/>
    <w:rsid w:val="00EA085F"/>
    <w:rsid w:val="00EA0DDB"/>
    <w:rsid w:val="00EA156D"/>
    <w:rsid w:val="00EA1782"/>
    <w:rsid w:val="00EA1AFB"/>
    <w:rsid w:val="00EA4DE9"/>
    <w:rsid w:val="00EA4F97"/>
    <w:rsid w:val="00EA5F8B"/>
    <w:rsid w:val="00EA7224"/>
    <w:rsid w:val="00EA7810"/>
    <w:rsid w:val="00EB0D5C"/>
    <w:rsid w:val="00EB2CE9"/>
    <w:rsid w:val="00EB31D8"/>
    <w:rsid w:val="00EB41C2"/>
    <w:rsid w:val="00EB605B"/>
    <w:rsid w:val="00EB65B5"/>
    <w:rsid w:val="00EB7DCD"/>
    <w:rsid w:val="00EC05AD"/>
    <w:rsid w:val="00EC1438"/>
    <w:rsid w:val="00EC185E"/>
    <w:rsid w:val="00EC5187"/>
    <w:rsid w:val="00EC58E5"/>
    <w:rsid w:val="00EC6DAE"/>
    <w:rsid w:val="00EC79D5"/>
    <w:rsid w:val="00ED0714"/>
    <w:rsid w:val="00ED0FB8"/>
    <w:rsid w:val="00ED168F"/>
    <w:rsid w:val="00ED1862"/>
    <w:rsid w:val="00ED3441"/>
    <w:rsid w:val="00ED36F2"/>
    <w:rsid w:val="00ED3ABE"/>
    <w:rsid w:val="00ED43EC"/>
    <w:rsid w:val="00ED4CFB"/>
    <w:rsid w:val="00ED5369"/>
    <w:rsid w:val="00ED55AA"/>
    <w:rsid w:val="00ED5B70"/>
    <w:rsid w:val="00ED5F60"/>
    <w:rsid w:val="00ED6E79"/>
    <w:rsid w:val="00ED730C"/>
    <w:rsid w:val="00EE03C9"/>
    <w:rsid w:val="00EE0876"/>
    <w:rsid w:val="00EE16D7"/>
    <w:rsid w:val="00EE24AE"/>
    <w:rsid w:val="00EE2B83"/>
    <w:rsid w:val="00EE2F00"/>
    <w:rsid w:val="00EE39FA"/>
    <w:rsid w:val="00EE4510"/>
    <w:rsid w:val="00EE50CE"/>
    <w:rsid w:val="00EE6469"/>
    <w:rsid w:val="00EE6ABA"/>
    <w:rsid w:val="00EE71CC"/>
    <w:rsid w:val="00EE7C3A"/>
    <w:rsid w:val="00EF07D0"/>
    <w:rsid w:val="00EF08BF"/>
    <w:rsid w:val="00EF0984"/>
    <w:rsid w:val="00EF2454"/>
    <w:rsid w:val="00EF371E"/>
    <w:rsid w:val="00EF39AE"/>
    <w:rsid w:val="00EF47DA"/>
    <w:rsid w:val="00EF5581"/>
    <w:rsid w:val="00EF6574"/>
    <w:rsid w:val="00EF6AAB"/>
    <w:rsid w:val="00EF75D2"/>
    <w:rsid w:val="00EF7AB3"/>
    <w:rsid w:val="00EF7F6E"/>
    <w:rsid w:val="00F004FB"/>
    <w:rsid w:val="00F013D4"/>
    <w:rsid w:val="00F01486"/>
    <w:rsid w:val="00F0204C"/>
    <w:rsid w:val="00F03260"/>
    <w:rsid w:val="00F043FF"/>
    <w:rsid w:val="00F04E15"/>
    <w:rsid w:val="00F053EB"/>
    <w:rsid w:val="00F05A78"/>
    <w:rsid w:val="00F06096"/>
    <w:rsid w:val="00F06170"/>
    <w:rsid w:val="00F0683D"/>
    <w:rsid w:val="00F105B3"/>
    <w:rsid w:val="00F12425"/>
    <w:rsid w:val="00F13ED5"/>
    <w:rsid w:val="00F14133"/>
    <w:rsid w:val="00F14262"/>
    <w:rsid w:val="00F164F0"/>
    <w:rsid w:val="00F1654D"/>
    <w:rsid w:val="00F16D99"/>
    <w:rsid w:val="00F200D1"/>
    <w:rsid w:val="00F209CD"/>
    <w:rsid w:val="00F21274"/>
    <w:rsid w:val="00F2167A"/>
    <w:rsid w:val="00F22957"/>
    <w:rsid w:val="00F23F4E"/>
    <w:rsid w:val="00F2720A"/>
    <w:rsid w:val="00F27435"/>
    <w:rsid w:val="00F2762F"/>
    <w:rsid w:val="00F27DD8"/>
    <w:rsid w:val="00F30962"/>
    <w:rsid w:val="00F30C63"/>
    <w:rsid w:val="00F31B23"/>
    <w:rsid w:val="00F33D15"/>
    <w:rsid w:val="00F3456B"/>
    <w:rsid w:val="00F349A7"/>
    <w:rsid w:val="00F356C4"/>
    <w:rsid w:val="00F35F5B"/>
    <w:rsid w:val="00F3601A"/>
    <w:rsid w:val="00F40098"/>
    <w:rsid w:val="00F40463"/>
    <w:rsid w:val="00F40525"/>
    <w:rsid w:val="00F40AD1"/>
    <w:rsid w:val="00F41098"/>
    <w:rsid w:val="00F4119D"/>
    <w:rsid w:val="00F42351"/>
    <w:rsid w:val="00F43C96"/>
    <w:rsid w:val="00F44C40"/>
    <w:rsid w:val="00F45B26"/>
    <w:rsid w:val="00F50A8A"/>
    <w:rsid w:val="00F50C69"/>
    <w:rsid w:val="00F5323A"/>
    <w:rsid w:val="00F53590"/>
    <w:rsid w:val="00F535B1"/>
    <w:rsid w:val="00F54120"/>
    <w:rsid w:val="00F55149"/>
    <w:rsid w:val="00F5528A"/>
    <w:rsid w:val="00F55488"/>
    <w:rsid w:val="00F562C7"/>
    <w:rsid w:val="00F56AA3"/>
    <w:rsid w:val="00F6011F"/>
    <w:rsid w:val="00F6038E"/>
    <w:rsid w:val="00F61FE4"/>
    <w:rsid w:val="00F6336F"/>
    <w:rsid w:val="00F6362F"/>
    <w:rsid w:val="00F63EC3"/>
    <w:rsid w:val="00F6543E"/>
    <w:rsid w:val="00F663F2"/>
    <w:rsid w:val="00F66CFD"/>
    <w:rsid w:val="00F67E08"/>
    <w:rsid w:val="00F70B80"/>
    <w:rsid w:val="00F7209B"/>
    <w:rsid w:val="00F74075"/>
    <w:rsid w:val="00F743CE"/>
    <w:rsid w:val="00F75445"/>
    <w:rsid w:val="00F7641E"/>
    <w:rsid w:val="00F76A7A"/>
    <w:rsid w:val="00F80128"/>
    <w:rsid w:val="00F810A3"/>
    <w:rsid w:val="00F81462"/>
    <w:rsid w:val="00F814A5"/>
    <w:rsid w:val="00F8180D"/>
    <w:rsid w:val="00F82990"/>
    <w:rsid w:val="00F82FF3"/>
    <w:rsid w:val="00F836FF"/>
    <w:rsid w:val="00F871DD"/>
    <w:rsid w:val="00F90BE6"/>
    <w:rsid w:val="00F90E0C"/>
    <w:rsid w:val="00F90ED5"/>
    <w:rsid w:val="00F9148A"/>
    <w:rsid w:val="00F932BF"/>
    <w:rsid w:val="00F940DE"/>
    <w:rsid w:val="00F94423"/>
    <w:rsid w:val="00F94BFE"/>
    <w:rsid w:val="00F94C65"/>
    <w:rsid w:val="00F96EC4"/>
    <w:rsid w:val="00F975B0"/>
    <w:rsid w:val="00F97D47"/>
    <w:rsid w:val="00FA025B"/>
    <w:rsid w:val="00FA064C"/>
    <w:rsid w:val="00FA0C0B"/>
    <w:rsid w:val="00FA1497"/>
    <w:rsid w:val="00FA28D3"/>
    <w:rsid w:val="00FA324D"/>
    <w:rsid w:val="00FA573E"/>
    <w:rsid w:val="00FA73F0"/>
    <w:rsid w:val="00FA7C73"/>
    <w:rsid w:val="00FB16D8"/>
    <w:rsid w:val="00FB1733"/>
    <w:rsid w:val="00FB1AC7"/>
    <w:rsid w:val="00FB4583"/>
    <w:rsid w:val="00FB4F4E"/>
    <w:rsid w:val="00FB5243"/>
    <w:rsid w:val="00FB568C"/>
    <w:rsid w:val="00FB5B89"/>
    <w:rsid w:val="00FB6A92"/>
    <w:rsid w:val="00FC0160"/>
    <w:rsid w:val="00FC4B3C"/>
    <w:rsid w:val="00FC5258"/>
    <w:rsid w:val="00FC5841"/>
    <w:rsid w:val="00FC6E1D"/>
    <w:rsid w:val="00FC715A"/>
    <w:rsid w:val="00FC74FC"/>
    <w:rsid w:val="00FC7E7F"/>
    <w:rsid w:val="00FD0E71"/>
    <w:rsid w:val="00FD144A"/>
    <w:rsid w:val="00FD2C88"/>
    <w:rsid w:val="00FD2E95"/>
    <w:rsid w:val="00FD56E0"/>
    <w:rsid w:val="00FD5B6B"/>
    <w:rsid w:val="00FD622C"/>
    <w:rsid w:val="00FD7E2D"/>
    <w:rsid w:val="00FE066D"/>
    <w:rsid w:val="00FE0ABE"/>
    <w:rsid w:val="00FE1001"/>
    <w:rsid w:val="00FE2A6C"/>
    <w:rsid w:val="00FE4741"/>
    <w:rsid w:val="00FE4D74"/>
    <w:rsid w:val="00FE68E0"/>
    <w:rsid w:val="00FE7656"/>
    <w:rsid w:val="00FE78A4"/>
    <w:rsid w:val="00FF07B9"/>
    <w:rsid w:val="00FF0EBF"/>
    <w:rsid w:val="00FF1170"/>
    <w:rsid w:val="00FF1C93"/>
    <w:rsid w:val="00FF2204"/>
    <w:rsid w:val="00FF3840"/>
    <w:rsid w:val="00FF3DA7"/>
    <w:rsid w:val="00FF3F1B"/>
    <w:rsid w:val="00FF436E"/>
    <w:rsid w:val="00FF4B63"/>
    <w:rsid w:val="00FF5597"/>
    <w:rsid w:val="00FF5F3C"/>
    <w:rsid w:val="00FF61C7"/>
    <w:rsid w:val="00FF68C7"/>
    <w:rsid w:val="00FF6F82"/>
    <w:rsid w:val="00FF7C52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742D28D"/>
  <w15:docId w15:val="{077477C6-9804-40FB-BA0C-FFD3A1B3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849"/>
    <w:rPr>
      <w:sz w:val="24"/>
    </w:rPr>
  </w:style>
  <w:style w:type="paragraph" w:styleId="Titre1">
    <w:name w:val="heading 1"/>
    <w:basedOn w:val="Normal"/>
    <w:next w:val="Normal"/>
    <w:link w:val="Titre1Car"/>
    <w:qFormat/>
    <w:rsid w:val="00F04E15"/>
    <w:pPr>
      <w:keepNext/>
      <w:spacing w:before="240" w:after="240"/>
      <w:jc w:val="center"/>
      <w:outlineLvl w:val="0"/>
    </w:pPr>
    <w:rPr>
      <w:rFonts w:ascii="Andale Mono" w:hAnsi="Andale Mono"/>
      <w:b/>
    </w:rPr>
  </w:style>
  <w:style w:type="paragraph" w:styleId="Titre2">
    <w:name w:val="heading 2"/>
    <w:basedOn w:val="Normal"/>
    <w:next w:val="Normal"/>
    <w:link w:val="Titre2Car"/>
    <w:qFormat/>
    <w:rsid w:val="00F04E15"/>
    <w:pPr>
      <w:keepNext/>
      <w:ind w:firstLine="1134"/>
      <w:outlineLvl w:val="1"/>
    </w:pPr>
    <w:rPr>
      <w:rFonts w:ascii="Albertus Medium" w:hAnsi="Albertus Medium"/>
      <w:b/>
    </w:rPr>
  </w:style>
  <w:style w:type="paragraph" w:styleId="Titre3">
    <w:name w:val="heading 3"/>
    <w:basedOn w:val="Normal"/>
    <w:next w:val="Normal"/>
    <w:link w:val="Titre3Car"/>
    <w:qFormat/>
    <w:rsid w:val="00E918B5"/>
    <w:pPr>
      <w:keepNext/>
      <w:spacing w:before="240" w:after="60"/>
      <w:outlineLvl w:val="2"/>
    </w:pPr>
    <w:rPr>
      <w:rFonts w:ascii="Arial" w:eastAsia="SimSun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F04E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83D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9">
    <w:name w:val="heading 9"/>
    <w:basedOn w:val="Normal"/>
    <w:next w:val="Normal"/>
    <w:qFormat/>
    <w:rsid w:val="00F04E15"/>
    <w:pPr>
      <w:keepNext/>
      <w:spacing w:before="240"/>
      <w:ind w:left="1134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99"/>
    <w:qFormat/>
    <w:rsid w:val="00F04E15"/>
    <w:pPr>
      <w:spacing w:before="240" w:after="240"/>
      <w:jc w:val="center"/>
    </w:pPr>
    <w:rPr>
      <w:rFonts w:ascii="Comic Sans MS" w:hAnsi="Comic Sans MS"/>
      <w:b/>
      <w:caps/>
    </w:rPr>
  </w:style>
  <w:style w:type="paragraph" w:styleId="En-tte">
    <w:name w:val="header"/>
    <w:basedOn w:val="Normal"/>
    <w:rsid w:val="00F04E15"/>
    <w:pPr>
      <w:tabs>
        <w:tab w:val="center" w:pos="4536"/>
        <w:tab w:val="right" w:pos="9072"/>
      </w:tabs>
    </w:pPr>
  </w:style>
  <w:style w:type="paragraph" w:styleId="Sous-titre">
    <w:name w:val="Subtitle"/>
    <w:basedOn w:val="Normal"/>
    <w:qFormat/>
    <w:rsid w:val="00F04E15"/>
    <w:pPr>
      <w:spacing w:before="240" w:after="240"/>
      <w:jc w:val="center"/>
    </w:pPr>
    <w:rPr>
      <w:rFonts w:ascii="Andale Mono" w:hAnsi="Andale Mono"/>
      <w:b/>
    </w:rPr>
  </w:style>
  <w:style w:type="paragraph" w:styleId="Corpsdetexte">
    <w:name w:val="Body Text"/>
    <w:basedOn w:val="Normal"/>
    <w:link w:val="CorpsdetexteCar"/>
    <w:rsid w:val="00F04E15"/>
    <w:rPr>
      <w:rFonts w:ascii="Comic Sans MS" w:hAnsi="Comic Sans MS"/>
      <w:b/>
      <w:i/>
    </w:rPr>
  </w:style>
  <w:style w:type="paragraph" w:styleId="Corpsdetexte2">
    <w:name w:val="Body Text 2"/>
    <w:basedOn w:val="Normal"/>
    <w:rsid w:val="00F04E15"/>
    <w:rPr>
      <w:rFonts w:ascii="Albertus Medium" w:hAnsi="Albertus Medium"/>
      <w:b/>
    </w:rPr>
  </w:style>
  <w:style w:type="paragraph" w:styleId="Corpsdetexte3">
    <w:name w:val="Body Text 3"/>
    <w:basedOn w:val="Normal"/>
    <w:rsid w:val="00F04E15"/>
    <w:pPr>
      <w:keepNext/>
      <w:spacing w:before="120" w:after="120"/>
      <w:jc w:val="both"/>
    </w:pPr>
    <w:rPr>
      <w:b/>
    </w:rPr>
  </w:style>
  <w:style w:type="paragraph" w:styleId="Pieddepage">
    <w:name w:val="footer"/>
    <w:basedOn w:val="Normal"/>
    <w:rsid w:val="00F04E15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link w:val="Retraitcorpsdetexte2Car"/>
    <w:rsid w:val="00F04E15"/>
    <w:pPr>
      <w:spacing w:before="120"/>
      <w:ind w:firstLine="1134"/>
      <w:jc w:val="both"/>
    </w:pPr>
    <w:rPr>
      <w:b/>
    </w:rPr>
  </w:style>
  <w:style w:type="character" w:styleId="Numrodepage">
    <w:name w:val="page number"/>
    <w:basedOn w:val="Policepardfaut"/>
    <w:rsid w:val="00F04E15"/>
  </w:style>
  <w:style w:type="table" w:styleId="Grilledutableau">
    <w:name w:val="Table Grid"/>
    <w:basedOn w:val="TableauNormal"/>
    <w:rsid w:val="00F04E15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F04E15"/>
    <w:rPr>
      <w:color w:val="0000FF"/>
      <w:u w:val="single"/>
    </w:rPr>
  </w:style>
  <w:style w:type="paragraph" w:customStyle="1" w:styleId="Paragraphe">
    <w:name w:val="Paragraphe"/>
    <w:basedOn w:val="Normal"/>
    <w:rsid w:val="00F04E15"/>
    <w:pPr>
      <w:tabs>
        <w:tab w:val="left" w:pos="1134"/>
      </w:tabs>
      <w:spacing w:before="240"/>
      <w:ind w:left="1134" w:firstLine="426"/>
      <w:jc w:val="both"/>
    </w:pPr>
  </w:style>
  <w:style w:type="paragraph" w:styleId="Notedebasdepage">
    <w:name w:val="footnote text"/>
    <w:basedOn w:val="Normal"/>
    <w:semiHidden/>
    <w:rsid w:val="00F04E15"/>
    <w:rPr>
      <w:sz w:val="20"/>
    </w:rPr>
  </w:style>
  <w:style w:type="character" w:styleId="Appelnotedebasdep">
    <w:name w:val="footnote reference"/>
    <w:semiHidden/>
    <w:rsid w:val="00F04E15"/>
    <w:rPr>
      <w:vertAlign w:val="superscript"/>
    </w:rPr>
  </w:style>
  <w:style w:type="paragraph" w:styleId="NormalWeb">
    <w:name w:val="Normal (Web)"/>
    <w:basedOn w:val="Normal"/>
    <w:uiPriority w:val="99"/>
    <w:rsid w:val="008C2AEF"/>
    <w:pPr>
      <w:spacing w:before="100" w:beforeAutospacing="1" w:after="100" w:afterAutospacing="1"/>
    </w:pPr>
    <w:rPr>
      <w:szCs w:val="24"/>
    </w:rPr>
  </w:style>
  <w:style w:type="character" w:styleId="Marquedecommentaire">
    <w:name w:val="annotation reference"/>
    <w:rsid w:val="000D062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D0626"/>
    <w:rPr>
      <w:rFonts w:ascii="Arial Narrow" w:hAnsi="Arial Narrow"/>
      <w:sz w:val="20"/>
    </w:rPr>
  </w:style>
  <w:style w:type="paragraph" w:styleId="Objetducommentaire">
    <w:name w:val="annotation subject"/>
    <w:basedOn w:val="Commentaire"/>
    <w:next w:val="Commentaire"/>
    <w:semiHidden/>
    <w:rsid w:val="000D0626"/>
    <w:rPr>
      <w:b/>
      <w:bCs/>
    </w:rPr>
  </w:style>
  <w:style w:type="paragraph" w:styleId="Textedebulles">
    <w:name w:val="Balloon Text"/>
    <w:basedOn w:val="Normal"/>
    <w:semiHidden/>
    <w:rsid w:val="000D0626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rsid w:val="0038321A"/>
    <w:pPr>
      <w:spacing w:after="120"/>
      <w:ind w:left="283"/>
    </w:pPr>
  </w:style>
  <w:style w:type="paragraph" w:customStyle="1" w:styleId="CDPuceNota">
    <w:name w:val="CD Puce Nota"/>
    <w:basedOn w:val="Normal"/>
    <w:rsid w:val="00F200D1"/>
    <w:pPr>
      <w:numPr>
        <w:numId w:val="1"/>
      </w:numPr>
    </w:pPr>
    <w:rPr>
      <w:szCs w:val="24"/>
    </w:rPr>
  </w:style>
  <w:style w:type="paragraph" w:customStyle="1" w:styleId="CDPuce2Normal">
    <w:name w:val="CD Puce 2 Normal"/>
    <w:basedOn w:val="Normal"/>
    <w:rsid w:val="007D065C"/>
    <w:pPr>
      <w:numPr>
        <w:numId w:val="2"/>
      </w:numPr>
    </w:pPr>
  </w:style>
  <w:style w:type="character" w:styleId="Lienhypertextesuivivisit">
    <w:name w:val="FollowedHyperlink"/>
    <w:rsid w:val="00F13ED5"/>
    <w:rPr>
      <w:color w:val="800080"/>
      <w:u w:val="single"/>
    </w:rPr>
  </w:style>
  <w:style w:type="character" w:customStyle="1" w:styleId="Titre2Car">
    <w:name w:val="Titre 2 Car"/>
    <w:link w:val="Titre2"/>
    <w:rsid w:val="007C5E32"/>
    <w:rPr>
      <w:rFonts w:ascii="Albertus Medium" w:hAnsi="Albertus Medium"/>
      <w:b/>
      <w:sz w:val="24"/>
      <w:lang w:val="fr-FR" w:eastAsia="fr-FR" w:bidi="ar-SA"/>
    </w:rPr>
  </w:style>
  <w:style w:type="character" w:customStyle="1" w:styleId="CorpsdetexteCar">
    <w:name w:val="Corps de texte Car"/>
    <w:link w:val="Corpsdetexte"/>
    <w:rsid w:val="007C5E32"/>
    <w:rPr>
      <w:rFonts w:ascii="Comic Sans MS" w:hAnsi="Comic Sans MS"/>
      <w:b/>
      <w:i/>
      <w:sz w:val="24"/>
      <w:lang w:val="fr-FR" w:eastAsia="fr-FR" w:bidi="ar-SA"/>
    </w:rPr>
  </w:style>
  <w:style w:type="paragraph" w:customStyle="1" w:styleId="Titrepagedegarde">
    <w:name w:val="Titre page de garde"/>
    <w:basedOn w:val="Titre5"/>
    <w:uiPriority w:val="99"/>
    <w:rsid w:val="007115C8"/>
    <w:pPr>
      <w:spacing w:after="240"/>
      <w:jc w:val="center"/>
    </w:pPr>
    <w:rPr>
      <w:rFonts w:ascii="Arial Narrow" w:hAnsi="Arial Narrow"/>
      <w:i w:val="0"/>
      <w:caps/>
      <w:sz w:val="28"/>
      <w:szCs w:val="20"/>
    </w:rPr>
  </w:style>
  <w:style w:type="paragraph" w:customStyle="1" w:styleId="tabulation">
    <w:name w:val="tabulation"/>
    <w:basedOn w:val="Normal"/>
    <w:rsid w:val="006F0ADA"/>
    <w:pPr>
      <w:tabs>
        <w:tab w:val="left" w:leader="dot" w:pos="4678"/>
      </w:tabs>
      <w:spacing w:before="120"/>
      <w:ind w:left="357" w:hanging="357"/>
      <w:jc w:val="both"/>
    </w:pPr>
    <w:rPr>
      <w:rFonts w:ascii="Arial" w:hAnsi="Arial"/>
      <w:sz w:val="20"/>
    </w:rPr>
  </w:style>
  <w:style w:type="character" w:customStyle="1" w:styleId="Retraitcorpsdetexte2Car">
    <w:name w:val="Retrait corps de texte 2 Car"/>
    <w:link w:val="Retraitcorpsdetexte2"/>
    <w:rsid w:val="00FF68C7"/>
    <w:rPr>
      <w:b/>
      <w:sz w:val="24"/>
    </w:rPr>
  </w:style>
  <w:style w:type="paragraph" w:styleId="Paragraphedeliste">
    <w:name w:val="List Paragraph"/>
    <w:aliases w:val="Puces"/>
    <w:basedOn w:val="Normal"/>
    <w:link w:val="ParagraphedelisteCar"/>
    <w:uiPriority w:val="34"/>
    <w:qFormat/>
    <w:rsid w:val="00D81316"/>
    <w:pPr>
      <w:ind w:left="708"/>
    </w:pPr>
  </w:style>
  <w:style w:type="character" w:customStyle="1" w:styleId="Titre3Car">
    <w:name w:val="Titre 3 Car"/>
    <w:link w:val="Titre3"/>
    <w:rsid w:val="00E918B5"/>
    <w:rPr>
      <w:rFonts w:ascii="Arial" w:eastAsia="SimSun" w:hAnsi="Arial" w:cs="Arial"/>
      <w:b/>
      <w:bCs/>
      <w:sz w:val="26"/>
      <w:szCs w:val="26"/>
    </w:rPr>
  </w:style>
  <w:style w:type="paragraph" w:customStyle="1" w:styleId="CarCarCar">
    <w:name w:val="Car Car Car"/>
    <w:basedOn w:val="Normal"/>
    <w:rsid w:val="00F16D99"/>
    <w:pPr>
      <w:spacing w:after="160" w:line="240" w:lineRule="exact"/>
    </w:pPr>
    <w:rPr>
      <w:sz w:val="20"/>
    </w:rPr>
  </w:style>
  <w:style w:type="character" w:customStyle="1" w:styleId="TitreCar">
    <w:name w:val="Titre Car"/>
    <w:link w:val="Titre"/>
    <w:uiPriority w:val="99"/>
    <w:rsid w:val="00036563"/>
    <w:rPr>
      <w:rFonts w:ascii="Comic Sans MS" w:hAnsi="Comic Sans MS"/>
      <w:b/>
      <w:caps/>
      <w:sz w:val="24"/>
    </w:rPr>
  </w:style>
  <w:style w:type="paragraph" w:customStyle="1" w:styleId="CarCar">
    <w:name w:val="Car Car"/>
    <w:basedOn w:val="Normal"/>
    <w:rsid w:val="00036563"/>
    <w:pPr>
      <w:overflowPunct w:val="0"/>
      <w:autoSpaceDE w:val="0"/>
      <w:autoSpaceDN w:val="0"/>
      <w:adjustRightInd w:val="0"/>
      <w:spacing w:after="160" w:line="240" w:lineRule="exact"/>
      <w:jc w:val="both"/>
      <w:textAlignment w:val="baseline"/>
    </w:pPr>
    <w:rPr>
      <w:sz w:val="20"/>
    </w:rPr>
  </w:style>
  <w:style w:type="paragraph" w:customStyle="1" w:styleId="StyleParagrapheCalibri">
    <w:name w:val="Style Paragraphe + Calibri"/>
    <w:basedOn w:val="Paragraphe"/>
    <w:rsid w:val="00624C73"/>
    <w:pPr>
      <w:tabs>
        <w:tab w:val="clear" w:pos="1134"/>
      </w:tabs>
      <w:spacing w:before="120"/>
      <w:ind w:left="709" w:firstLine="0"/>
    </w:pPr>
    <w:rPr>
      <w:rFonts w:ascii="Calibri" w:hAnsi="Calibri" w:cs="Calibri"/>
      <w:szCs w:val="24"/>
    </w:rPr>
  </w:style>
  <w:style w:type="paragraph" w:styleId="Rvision">
    <w:name w:val="Revision"/>
    <w:hidden/>
    <w:uiPriority w:val="99"/>
    <w:semiHidden/>
    <w:rsid w:val="009F742A"/>
    <w:rPr>
      <w:sz w:val="24"/>
    </w:rPr>
  </w:style>
  <w:style w:type="character" w:customStyle="1" w:styleId="Titre1Car">
    <w:name w:val="Titre 1 Car"/>
    <w:link w:val="Titre1"/>
    <w:rsid w:val="00026955"/>
    <w:rPr>
      <w:rFonts w:ascii="Andale Mono" w:hAnsi="Andale Mono"/>
      <w:b/>
      <w:sz w:val="24"/>
    </w:rPr>
  </w:style>
  <w:style w:type="character" w:customStyle="1" w:styleId="simpledisplayfield">
    <w:name w:val="simpledisplayfield"/>
    <w:basedOn w:val="Policepardfaut"/>
    <w:rsid w:val="00E66238"/>
  </w:style>
  <w:style w:type="character" w:customStyle="1" w:styleId="CommentaireCar">
    <w:name w:val="Commentaire Car"/>
    <w:basedOn w:val="Policepardfaut"/>
    <w:link w:val="Commentaire"/>
    <w:uiPriority w:val="99"/>
    <w:rsid w:val="00905853"/>
    <w:rPr>
      <w:rFonts w:ascii="Arial Narrow" w:hAnsi="Arial Narrow"/>
    </w:rPr>
  </w:style>
  <w:style w:type="character" w:styleId="Accentuation">
    <w:name w:val="Emphasis"/>
    <w:basedOn w:val="Policepardfaut"/>
    <w:uiPriority w:val="20"/>
    <w:qFormat/>
    <w:rsid w:val="00255D11"/>
    <w:rPr>
      <w:i/>
      <w:iCs/>
    </w:rPr>
  </w:style>
  <w:style w:type="paragraph" w:customStyle="1" w:styleId="Default">
    <w:name w:val="Default"/>
    <w:rsid w:val="00F2167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2Centr">
    <w:name w:val="2 Centré"/>
    <w:basedOn w:val="Normal"/>
    <w:link w:val="2CentrCar"/>
    <w:uiPriority w:val="3"/>
    <w:qFormat/>
    <w:rsid w:val="007C1BD3"/>
    <w:pPr>
      <w:autoSpaceDE w:val="0"/>
      <w:jc w:val="center"/>
    </w:pPr>
    <w:rPr>
      <w:rFonts w:ascii="Arial" w:eastAsia="MS Mincho" w:hAnsi="Arial"/>
      <w:sz w:val="22"/>
      <w:szCs w:val="24"/>
      <w:lang w:val="x-none" w:eastAsia="x-none"/>
    </w:rPr>
  </w:style>
  <w:style w:type="character" w:customStyle="1" w:styleId="2CentrCar">
    <w:name w:val="2 Centré Car"/>
    <w:link w:val="2Centr"/>
    <w:uiPriority w:val="3"/>
    <w:rsid w:val="007C1BD3"/>
    <w:rPr>
      <w:rFonts w:ascii="Arial" w:eastAsia="MS Mincho" w:hAnsi="Arial"/>
      <w:sz w:val="22"/>
      <w:szCs w:val="24"/>
      <w:lang w:val="x-none" w:eastAsia="x-none"/>
    </w:rPr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rsid w:val="00C4660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8F311-5B2D-41F3-89BC-2CE75D6B4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546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RÈGLEMENT DE LA CONSULTATION</vt:lpstr>
    </vt:vector>
  </TitlesOfParts>
  <Company>ASSEMBLEE NATIONALE</Company>
  <LinksUpToDate>false</LinksUpToDate>
  <CharactersWithSpaces>4029</CharactersWithSpaces>
  <SharedDoc>false</SharedDoc>
  <HLinks>
    <vt:vector size="66" baseType="variant">
      <vt:variant>
        <vt:i4>5963879</vt:i4>
      </vt:variant>
      <vt:variant>
        <vt:i4>75</vt:i4>
      </vt:variant>
      <vt:variant>
        <vt:i4>0</vt:i4>
      </vt:variant>
      <vt:variant>
        <vt:i4>5</vt:i4>
      </vt:variant>
      <vt:variant>
        <vt:lpwstr>mailto:secretariat-saip@assemblee-nationale.fr</vt:lpwstr>
      </vt:variant>
      <vt:variant>
        <vt:lpwstr/>
      </vt:variant>
      <vt:variant>
        <vt:i4>1966158</vt:i4>
      </vt:variant>
      <vt:variant>
        <vt:i4>30</vt:i4>
      </vt:variant>
      <vt:variant>
        <vt:i4>0</vt:i4>
      </vt:variant>
      <vt:variant>
        <vt:i4>5</vt:i4>
      </vt:variant>
      <vt:variant>
        <vt:lpwstr>https://assemblee-nationale.achatpublic.com/</vt:lpwstr>
      </vt:variant>
      <vt:variant>
        <vt:lpwstr/>
      </vt:variant>
      <vt:variant>
        <vt:i4>6619194</vt:i4>
      </vt:variant>
      <vt:variant>
        <vt:i4>27</vt:i4>
      </vt:variant>
      <vt:variant>
        <vt:i4>0</vt:i4>
      </vt:variant>
      <vt:variant>
        <vt:i4>5</vt:i4>
      </vt:variant>
      <vt:variant>
        <vt:lpwstr>http://www.assemblee-nationale.fr/</vt:lpwstr>
      </vt:variant>
      <vt:variant>
        <vt:lpwstr/>
      </vt:variant>
      <vt:variant>
        <vt:i4>6815851</vt:i4>
      </vt:variant>
      <vt:variant>
        <vt:i4>24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5963879</vt:i4>
      </vt:variant>
      <vt:variant>
        <vt:i4>21</vt:i4>
      </vt:variant>
      <vt:variant>
        <vt:i4>0</vt:i4>
      </vt:variant>
      <vt:variant>
        <vt:i4>5</vt:i4>
      </vt:variant>
      <vt:variant>
        <vt:lpwstr>mailto:secretariat-saip@assemblee-nationale.fr</vt:lpwstr>
      </vt:variant>
      <vt:variant>
        <vt:lpwstr/>
      </vt:variant>
      <vt:variant>
        <vt:i4>1966158</vt:i4>
      </vt:variant>
      <vt:variant>
        <vt:i4>18</vt:i4>
      </vt:variant>
      <vt:variant>
        <vt:i4>0</vt:i4>
      </vt:variant>
      <vt:variant>
        <vt:i4>5</vt:i4>
      </vt:variant>
      <vt:variant>
        <vt:lpwstr>https://assemblee-nationale.achatpublic.com/</vt:lpwstr>
      </vt:variant>
      <vt:variant>
        <vt:lpwstr/>
      </vt:variant>
      <vt:variant>
        <vt:i4>5177396</vt:i4>
      </vt:variant>
      <vt:variant>
        <vt:i4>12</vt:i4>
      </vt:variant>
      <vt:variant>
        <vt:i4>0</vt:i4>
      </vt:variant>
      <vt:variant>
        <vt:i4>5</vt:i4>
      </vt:variant>
      <vt:variant>
        <vt:lpwstr>mailto:drcm@assemblee-nationale.fr</vt:lpwstr>
      </vt:variant>
      <vt:variant>
        <vt:lpwstr/>
      </vt:variant>
      <vt:variant>
        <vt:i4>2555976</vt:i4>
      </vt:variant>
      <vt:variant>
        <vt:i4>9</vt:i4>
      </vt:variant>
      <vt:variant>
        <vt:i4>0</vt:i4>
      </vt:variant>
      <vt:variant>
        <vt:i4>5</vt:i4>
      </vt:variant>
      <vt:variant>
        <vt:lpwstr>mailto:gboulanger@assemblee-nationale.fr</vt:lpwstr>
      </vt:variant>
      <vt:variant>
        <vt:lpwstr/>
      </vt:variant>
      <vt:variant>
        <vt:i4>1966158</vt:i4>
      </vt:variant>
      <vt:variant>
        <vt:i4>6</vt:i4>
      </vt:variant>
      <vt:variant>
        <vt:i4>0</vt:i4>
      </vt:variant>
      <vt:variant>
        <vt:i4>5</vt:i4>
      </vt:variant>
      <vt:variant>
        <vt:lpwstr>https://assemblee-nationale.achatpublic.com/</vt:lpwstr>
      </vt:variant>
      <vt:variant>
        <vt:lpwstr/>
      </vt:variant>
      <vt:variant>
        <vt:i4>6619194</vt:i4>
      </vt:variant>
      <vt:variant>
        <vt:i4>3</vt:i4>
      </vt:variant>
      <vt:variant>
        <vt:i4>0</vt:i4>
      </vt:variant>
      <vt:variant>
        <vt:i4>5</vt:i4>
      </vt:variant>
      <vt:variant>
        <vt:lpwstr>http://www.assemblee-nationale.fr/</vt:lpwstr>
      </vt:variant>
      <vt:variant>
        <vt:lpwstr/>
      </vt:variant>
      <vt:variant>
        <vt:i4>4587559</vt:i4>
      </vt:variant>
      <vt:variant>
        <vt:i4>0</vt:i4>
      </vt:variant>
      <vt:variant>
        <vt:i4>0</vt:i4>
      </vt:variant>
      <vt:variant>
        <vt:i4>5</vt:i4>
      </vt:variant>
      <vt:variant>
        <vt:lpwstr>mailto:dajm@assemblee-nationale.fr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RÈGLEMENT DE LA CONSULTATION</dc:title>
  <dc:creator>SERVICE INFORMATIQUE</dc:creator>
  <cp:lastModifiedBy>Iangotiana Rakotovao</cp:lastModifiedBy>
  <cp:revision>3</cp:revision>
  <cp:lastPrinted>2022-03-21T15:59:00Z</cp:lastPrinted>
  <dcterms:created xsi:type="dcterms:W3CDTF">2026-04-07T13:04:00Z</dcterms:created>
  <dcterms:modified xsi:type="dcterms:W3CDTF">2026-04-07T13:08:00Z</dcterms:modified>
</cp:coreProperties>
</file>